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7D537ED3" w:rsidR="00BF7F06" w:rsidRDefault="001F6B99" w:rsidP="009E4AB7">
      <w:pPr>
        <w:rPr>
          <w:rFonts w:ascii="Calibri" w:hAnsi="Calibri" w:cs="Calibri"/>
          <w:b/>
          <w:bCs/>
        </w:rPr>
      </w:pPr>
      <w:r>
        <w:rPr>
          <w:rFonts w:ascii="Calibri" w:hAnsi="Calibri" w:cs="Calibri"/>
          <w:b/>
          <w:bCs/>
        </w:rPr>
        <w:t xml:space="preserve">Five Big Questions About </w:t>
      </w:r>
      <w:proofErr w:type="gramStart"/>
      <w:r>
        <w:rPr>
          <w:rFonts w:ascii="Calibri" w:hAnsi="Calibri" w:cs="Calibri"/>
          <w:b/>
          <w:bCs/>
        </w:rPr>
        <w:t>The</w:t>
      </w:r>
      <w:proofErr w:type="gramEnd"/>
      <w:r>
        <w:rPr>
          <w:rFonts w:ascii="Calibri" w:hAnsi="Calibri" w:cs="Calibri"/>
          <w:b/>
          <w:bCs/>
        </w:rPr>
        <w:t xml:space="preserve"> Bible</w:t>
      </w:r>
    </w:p>
    <w:p w14:paraId="5241419B" w14:textId="7CD6EF88" w:rsidR="00BE5F33" w:rsidRPr="00A11D21" w:rsidRDefault="00BE5F33" w:rsidP="009E4AB7">
      <w:pPr>
        <w:rPr>
          <w:rFonts w:ascii="Calibri" w:hAnsi="Calibri" w:cs="Calibri"/>
          <w:b/>
          <w:bCs/>
        </w:rPr>
      </w:pPr>
      <w:r>
        <w:rPr>
          <w:rFonts w:ascii="Calibri" w:hAnsi="Calibri" w:cs="Calibri"/>
          <w:b/>
          <w:bCs/>
        </w:rPr>
        <w:t xml:space="preserve">Isaiah 34:7, </w:t>
      </w:r>
      <w:r w:rsidR="005C3236">
        <w:rPr>
          <w:rFonts w:ascii="Calibri" w:hAnsi="Calibri" w:cs="Calibri"/>
          <w:b/>
          <w:bCs/>
        </w:rPr>
        <w:t>Leviticus 19:19, Mark 7:17-19,</w:t>
      </w:r>
      <w:r w:rsidR="004E6CBD">
        <w:rPr>
          <w:rFonts w:ascii="Calibri" w:hAnsi="Calibri" w:cs="Calibri"/>
          <w:b/>
          <w:bCs/>
        </w:rPr>
        <w:t xml:space="preserve"> Exodus 21:7, Deuteronomy 22:28-29</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13631CAE" w14:textId="77777777" w:rsidR="001F6B99" w:rsidRPr="001F6B99" w:rsidRDefault="001F6B99" w:rsidP="001F6B99">
      <w:pPr>
        <w:spacing w:line="276" w:lineRule="auto"/>
        <w:rPr>
          <w:rFonts w:ascii="Calibri" w:hAnsi="Calibri"/>
        </w:rPr>
      </w:pPr>
      <w:r w:rsidRPr="001F6B99">
        <w:rPr>
          <w:rFonts w:ascii="Calibri" w:hAnsi="Calibri"/>
        </w:rPr>
        <w:t xml:space="preserve">I believe that you learn a lot about a culture by its memes. I want to share with you a couple of memes that I've recently see. </w:t>
      </w:r>
    </w:p>
    <w:p w14:paraId="5C4FF9E1" w14:textId="77777777" w:rsidR="001F6B99" w:rsidRPr="001F6B99" w:rsidRDefault="001F6B99" w:rsidP="001F6B99">
      <w:pPr>
        <w:spacing w:line="276" w:lineRule="auto"/>
        <w:rPr>
          <w:rFonts w:ascii="Calibri" w:hAnsi="Calibri"/>
        </w:rPr>
      </w:pPr>
    </w:p>
    <w:p w14:paraId="03320F33" w14:textId="77777777" w:rsidR="001F6B99" w:rsidRPr="001F6B99" w:rsidRDefault="001F6B99" w:rsidP="001F6B99">
      <w:pPr>
        <w:spacing w:line="276" w:lineRule="auto"/>
        <w:rPr>
          <w:rFonts w:ascii="Calibri" w:hAnsi="Calibri"/>
        </w:rPr>
      </w:pPr>
      <w:r w:rsidRPr="001F6B99">
        <w:rPr>
          <w:rFonts w:ascii="Calibri" w:hAnsi="Calibri"/>
        </w:rPr>
        <w:t>Here is a real edifying one:</w:t>
      </w:r>
    </w:p>
    <w:p w14:paraId="327DBE91" w14:textId="77777777" w:rsidR="001F6B99" w:rsidRPr="001F6B99" w:rsidRDefault="001F6B99" w:rsidP="001F6B99">
      <w:pPr>
        <w:spacing w:line="276" w:lineRule="auto"/>
        <w:rPr>
          <w:rFonts w:ascii="Calibri" w:hAnsi="Calibri"/>
        </w:rPr>
      </w:pPr>
    </w:p>
    <w:p w14:paraId="1D048C82" w14:textId="77777777" w:rsidR="001F6B99" w:rsidRPr="001F6B99" w:rsidRDefault="001F6B99" w:rsidP="001F6B99">
      <w:pPr>
        <w:spacing w:line="276" w:lineRule="auto"/>
        <w:rPr>
          <w:rFonts w:ascii="Calibri" w:hAnsi="Calibri"/>
        </w:rPr>
      </w:pPr>
      <w:r w:rsidRPr="001F6B99">
        <w:rPr>
          <w:rFonts w:ascii="Calibri" w:hAnsi="Calibri"/>
        </w:rPr>
        <w:fldChar w:fldCharType="begin"/>
      </w:r>
      <w:r w:rsidRPr="001F6B99">
        <w:rPr>
          <w:rFonts w:ascii="Calibri" w:hAnsi="Calibri"/>
        </w:rPr>
        <w:instrText xml:space="preserve"> INCLUDEPICTURE "/Users/ryanheller/Library/Group Containers/UBF8T346G9.ms/WebArchiveCopyPasteTempFiles/com.microsoft.Word/410272ad1bee6eae8772b3d96730fe27.jpg" \* MERGEFORMATINET </w:instrText>
      </w:r>
      <w:r w:rsidRPr="001F6B99">
        <w:rPr>
          <w:rFonts w:ascii="Calibri" w:hAnsi="Calibri"/>
        </w:rPr>
        <w:fldChar w:fldCharType="separate"/>
      </w:r>
      <w:r w:rsidRPr="001F6B99">
        <w:rPr>
          <w:rFonts w:ascii="Calibri" w:hAnsi="Calibri"/>
          <w:noProof/>
        </w:rPr>
        <w:drawing>
          <wp:inline distT="0" distB="0" distL="0" distR="0" wp14:anchorId="1F78DEC3" wp14:editId="365F0F96">
            <wp:extent cx="2751826" cy="2716099"/>
            <wp:effectExtent l="0" t="0" r="4445" b="1905"/>
            <wp:docPr id="1199907025" name="Picture 7" descr="A close-up of a person's han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907025" name="Picture 7" descr="A close-up of a person's hands&#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84529" cy="2748378"/>
                    </a:xfrm>
                    <a:prstGeom prst="rect">
                      <a:avLst/>
                    </a:prstGeom>
                    <a:noFill/>
                    <a:ln>
                      <a:noFill/>
                    </a:ln>
                  </pic:spPr>
                </pic:pic>
              </a:graphicData>
            </a:graphic>
          </wp:inline>
        </w:drawing>
      </w:r>
      <w:r w:rsidRPr="001F6B99">
        <w:rPr>
          <w:rFonts w:ascii="Calibri" w:hAnsi="Calibri"/>
        </w:rPr>
        <w:fldChar w:fldCharType="end"/>
      </w:r>
    </w:p>
    <w:p w14:paraId="57047142" w14:textId="77777777" w:rsidR="001F6B99" w:rsidRPr="001F6B99" w:rsidRDefault="001F6B99" w:rsidP="001F6B99">
      <w:pPr>
        <w:spacing w:line="276" w:lineRule="auto"/>
        <w:rPr>
          <w:rFonts w:ascii="Calibri" w:hAnsi="Calibri"/>
        </w:rPr>
      </w:pPr>
    </w:p>
    <w:p w14:paraId="6079C6B1" w14:textId="0877871F" w:rsidR="001F6B99" w:rsidRPr="001F6B99" w:rsidRDefault="001F6B99" w:rsidP="001F6B99">
      <w:pPr>
        <w:spacing w:line="276" w:lineRule="auto"/>
        <w:rPr>
          <w:rFonts w:ascii="Calibri" w:hAnsi="Calibri"/>
        </w:rPr>
      </w:pPr>
      <w:r w:rsidRPr="001F6B99">
        <w:rPr>
          <w:rFonts w:ascii="Calibri" w:hAnsi="Calibri"/>
        </w:rPr>
        <w:t>Let's look at the next one</w:t>
      </w:r>
      <w:r w:rsidR="00181176">
        <w:rPr>
          <w:rFonts w:ascii="Calibri" w:hAnsi="Calibri"/>
        </w:rPr>
        <w:t xml:space="preserve"> </w:t>
      </w:r>
      <w:r w:rsidRPr="001F6B99">
        <w:rPr>
          <w:rFonts w:ascii="Calibri" w:hAnsi="Calibri"/>
        </w:rPr>
        <w:t xml:space="preserve">that's really great. </w:t>
      </w:r>
    </w:p>
    <w:p w14:paraId="35FF57FC" w14:textId="77777777" w:rsidR="001F6B99" w:rsidRPr="001F6B99" w:rsidRDefault="001F6B99" w:rsidP="001F6B99">
      <w:pPr>
        <w:spacing w:line="276" w:lineRule="auto"/>
        <w:rPr>
          <w:rFonts w:ascii="Calibri" w:hAnsi="Calibri"/>
        </w:rPr>
      </w:pPr>
    </w:p>
    <w:p w14:paraId="1FDF3E88" w14:textId="77777777" w:rsidR="001F6B99" w:rsidRPr="001F6B99" w:rsidRDefault="001F6B99" w:rsidP="001F6B99">
      <w:pPr>
        <w:spacing w:line="276" w:lineRule="auto"/>
        <w:rPr>
          <w:rFonts w:ascii="Calibri" w:hAnsi="Calibri"/>
        </w:rPr>
      </w:pPr>
      <w:r w:rsidRPr="001F6B99">
        <w:rPr>
          <w:rFonts w:ascii="Calibri" w:hAnsi="Calibri"/>
        </w:rPr>
        <w:fldChar w:fldCharType="begin"/>
      </w:r>
      <w:r w:rsidRPr="001F6B99">
        <w:rPr>
          <w:rFonts w:ascii="Calibri" w:hAnsi="Calibri"/>
        </w:rPr>
        <w:instrText xml:space="preserve"> INCLUDEPICTURE "/Users/ryanheller/Library/Group Containers/UBF8T346G9.ms/WebArchiveCopyPasteTempFiles/com.microsoft.Word/81d5f58da895262ffb9280c6459dc653.jpg" \* MERGEFORMATINET </w:instrText>
      </w:r>
      <w:r w:rsidRPr="001F6B99">
        <w:rPr>
          <w:rFonts w:ascii="Calibri" w:hAnsi="Calibri"/>
        </w:rPr>
        <w:fldChar w:fldCharType="separate"/>
      </w:r>
      <w:r w:rsidRPr="001F6B99">
        <w:rPr>
          <w:rFonts w:ascii="Calibri" w:hAnsi="Calibri"/>
          <w:noProof/>
        </w:rPr>
        <w:drawing>
          <wp:inline distT="0" distB="0" distL="0" distR="0" wp14:anchorId="46A69069" wp14:editId="734EC2A7">
            <wp:extent cx="2303475" cy="2812211"/>
            <wp:effectExtent l="0" t="0" r="0" b="0"/>
            <wp:docPr id="215867541" name="Picture 6" descr="This may contain: jesus pointing to the sky with text that reads, honor thy father and mother exodus 2012 -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his may contain: jesus pointing to the sky with text that reads, honor thy father and mother exodus 2012 -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17992" cy="2952019"/>
                    </a:xfrm>
                    <a:prstGeom prst="rect">
                      <a:avLst/>
                    </a:prstGeom>
                    <a:noFill/>
                    <a:ln>
                      <a:noFill/>
                    </a:ln>
                  </pic:spPr>
                </pic:pic>
              </a:graphicData>
            </a:graphic>
          </wp:inline>
        </w:drawing>
      </w:r>
      <w:r w:rsidRPr="001F6B99">
        <w:rPr>
          <w:rFonts w:ascii="Calibri" w:hAnsi="Calibri"/>
        </w:rPr>
        <w:fldChar w:fldCharType="end"/>
      </w:r>
    </w:p>
    <w:p w14:paraId="526EB508" w14:textId="77777777" w:rsidR="001F6B99" w:rsidRPr="001F6B99" w:rsidRDefault="001F6B99" w:rsidP="001F6B99">
      <w:pPr>
        <w:spacing w:line="276" w:lineRule="auto"/>
        <w:rPr>
          <w:rFonts w:ascii="Calibri" w:hAnsi="Calibri"/>
        </w:rPr>
      </w:pPr>
    </w:p>
    <w:p w14:paraId="1AA628C8" w14:textId="04868CB8" w:rsidR="001F6B99" w:rsidRPr="001F6B99" w:rsidRDefault="001F6B99" w:rsidP="001F6B99">
      <w:pPr>
        <w:spacing w:line="276" w:lineRule="auto"/>
        <w:rPr>
          <w:rFonts w:ascii="Calibri" w:hAnsi="Calibri"/>
        </w:rPr>
      </w:pPr>
      <w:r w:rsidRPr="001F6B99">
        <w:rPr>
          <w:rFonts w:ascii="Calibri" w:hAnsi="Calibri"/>
        </w:rPr>
        <w:t xml:space="preserve">Here's a really good one: </w:t>
      </w:r>
    </w:p>
    <w:p w14:paraId="73774AFB" w14:textId="77777777" w:rsidR="001F6B99" w:rsidRPr="001F6B99" w:rsidRDefault="001F6B99" w:rsidP="001F6B99">
      <w:pPr>
        <w:spacing w:line="276" w:lineRule="auto"/>
        <w:rPr>
          <w:rFonts w:ascii="Calibri" w:hAnsi="Calibri"/>
        </w:rPr>
      </w:pPr>
    </w:p>
    <w:p w14:paraId="42848694" w14:textId="77777777" w:rsidR="001F6B99" w:rsidRPr="001F6B99" w:rsidRDefault="001F6B99" w:rsidP="001F6B99">
      <w:pPr>
        <w:spacing w:line="276" w:lineRule="auto"/>
        <w:rPr>
          <w:rFonts w:ascii="Calibri" w:hAnsi="Calibri"/>
        </w:rPr>
      </w:pPr>
      <w:r w:rsidRPr="001F6B99">
        <w:rPr>
          <w:rFonts w:ascii="Calibri" w:hAnsi="Calibri"/>
        </w:rPr>
        <w:fldChar w:fldCharType="begin"/>
      </w:r>
      <w:r w:rsidRPr="001F6B99">
        <w:rPr>
          <w:rFonts w:ascii="Calibri" w:hAnsi="Calibri"/>
        </w:rPr>
        <w:instrText xml:space="preserve"> INCLUDEPICTURE "/Users/ryanheller/Library/Group Containers/UBF8T346G9.ms/WebArchiveCopyPasteTempFiles/com.microsoft.Word/c00.jpg" \* MERGEFORMATINET </w:instrText>
      </w:r>
      <w:r w:rsidRPr="001F6B99">
        <w:rPr>
          <w:rFonts w:ascii="Calibri" w:hAnsi="Calibri"/>
        </w:rPr>
        <w:fldChar w:fldCharType="separate"/>
      </w:r>
      <w:r w:rsidRPr="001F6B99">
        <w:rPr>
          <w:rFonts w:ascii="Calibri" w:hAnsi="Calibri"/>
          <w:noProof/>
        </w:rPr>
        <w:drawing>
          <wp:inline distT="0" distB="0" distL="0" distR="0" wp14:anchorId="13F20469" wp14:editId="76EA1779">
            <wp:extent cx="2596551" cy="2596551"/>
            <wp:effectExtent l="0" t="0" r="0" b="0"/>
            <wp:docPr id="746462511" name="Picture 9" descr="LEVITICUS 19:27 YE SHALL NOT ROUND THE CORNERS OF YOUR HEADS, NEITHER SHALT THOU MAR THE CORNERS OF THY BEARD. ACTUAL BIBLE QUOTE ME 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EVITICUS 19:27 YE SHALL NOT ROUND THE CORNERS OF YOUR HEADS, NEITHER SHALT THOU MAR THE CORNERS OF THY BEARD. ACTUAL BIBLE QUOTE ME ME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5999" cy="2665999"/>
                    </a:xfrm>
                    <a:prstGeom prst="rect">
                      <a:avLst/>
                    </a:prstGeom>
                    <a:noFill/>
                    <a:ln>
                      <a:noFill/>
                    </a:ln>
                  </pic:spPr>
                </pic:pic>
              </a:graphicData>
            </a:graphic>
          </wp:inline>
        </w:drawing>
      </w:r>
      <w:r w:rsidRPr="001F6B99">
        <w:rPr>
          <w:rFonts w:ascii="Calibri" w:hAnsi="Calibri"/>
        </w:rPr>
        <w:fldChar w:fldCharType="end"/>
      </w:r>
    </w:p>
    <w:p w14:paraId="36303DFB" w14:textId="77777777" w:rsidR="001F6B99" w:rsidRPr="001F6B99" w:rsidRDefault="001F6B99" w:rsidP="001F6B99">
      <w:pPr>
        <w:spacing w:line="276" w:lineRule="auto"/>
        <w:rPr>
          <w:rFonts w:ascii="Calibri" w:hAnsi="Calibri"/>
        </w:rPr>
      </w:pPr>
    </w:p>
    <w:p w14:paraId="73C68DE3" w14:textId="171FF923" w:rsidR="001F6B99" w:rsidRPr="001F6B99" w:rsidRDefault="001F6B99" w:rsidP="001F6B99">
      <w:pPr>
        <w:spacing w:line="276" w:lineRule="auto"/>
        <w:rPr>
          <w:rFonts w:ascii="Calibri" w:hAnsi="Calibri"/>
        </w:rPr>
      </w:pPr>
      <w:r w:rsidRPr="001F6B99">
        <w:rPr>
          <w:rFonts w:ascii="Calibri" w:hAnsi="Calibri"/>
        </w:rPr>
        <w:t xml:space="preserve">These are actual Bible quote memes. Maybe you've seen some of these online. Maybe you have read some Bible passages before that you're thinking, “What in the world is going on? Why </w:t>
      </w:r>
      <w:r w:rsidR="00BE5F33">
        <w:rPr>
          <w:rFonts w:ascii="Calibri" w:hAnsi="Calibri"/>
        </w:rPr>
        <w:t>d</w:t>
      </w:r>
      <w:r w:rsidRPr="001F6B99">
        <w:rPr>
          <w:rFonts w:ascii="Calibri" w:hAnsi="Calibri"/>
        </w:rPr>
        <w:t xml:space="preserve">oes God care about how my beard is trimmed or how my hair is cut? Why does the Bible say some outlandish things?” </w:t>
      </w:r>
    </w:p>
    <w:p w14:paraId="233E3727" w14:textId="77777777" w:rsidR="001F6B99" w:rsidRPr="001F6B99" w:rsidRDefault="001F6B99" w:rsidP="001F6B99">
      <w:pPr>
        <w:spacing w:line="276" w:lineRule="auto"/>
        <w:rPr>
          <w:rFonts w:ascii="Calibri" w:hAnsi="Calibri"/>
        </w:rPr>
      </w:pPr>
    </w:p>
    <w:p w14:paraId="24D6860C" w14:textId="77777777" w:rsidR="001F6B99" w:rsidRPr="001F6B99" w:rsidRDefault="001F6B99" w:rsidP="001F6B99">
      <w:pPr>
        <w:spacing w:line="276" w:lineRule="auto"/>
        <w:rPr>
          <w:rFonts w:ascii="Calibri" w:hAnsi="Calibri"/>
        </w:rPr>
      </w:pPr>
      <w:r w:rsidRPr="001F6B99">
        <w:rPr>
          <w:rFonts w:ascii="Calibri" w:hAnsi="Calibri"/>
        </w:rPr>
        <w:t>On the other hand:</w:t>
      </w:r>
    </w:p>
    <w:p w14:paraId="54E13AA6" w14:textId="77777777" w:rsidR="001F6B99" w:rsidRPr="001F6B99" w:rsidRDefault="001F6B99" w:rsidP="001F6B99">
      <w:pPr>
        <w:spacing w:line="276" w:lineRule="auto"/>
        <w:rPr>
          <w:rFonts w:ascii="Calibri" w:hAnsi="Calibri"/>
        </w:rPr>
      </w:pPr>
    </w:p>
    <w:p w14:paraId="5F93C64C" w14:textId="77777777" w:rsidR="001F6B99" w:rsidRPr="001F6B99" w:rsidRDefault="001F6B99" w:rsidP="001F6B99">
      <w:pPr>
        <w:spacing w:line="276" w:lineRule="auto"/>
        <w:rPr>
          <w:rFonts w:ascii="Calibri" w:hAnsi="Calibri"/>
        </w:rPr>
      </w:pPr>
      <w:r w:rsidRPr="001F6B99">
        <w:rPr>
          <w:rFonts w:ascii="Calibri" w:hAnsi="Calibri"/>
        </w:rPr>
        <w:t xml:space="preserve">“All Scripture is inspired by God and is profitable for teaching, for rebuking, for correcting, for training in righteousness” (2 Timothy 3:16). </w:t>
      </w:r>
    </w:p>
    <w:p w14:paraId="432B4333" w14:textId="77777777" w:rsidR="001F6B99" w:rsidRPr="001F6B99" w:rsidRDefault="001F6B99" w:rsidP="001F6B99">
      <w:pPr>
        <w:spacing w:line="276" w:lineRule="auto"/>
        <w:rPr>
          <w:rFonts w:ascii="Calibri" w:hAnsi="Calibri"/>
        </w:rPr>
      </w:pPr>
    </w:p>
    <w:p w14:paraId="6DBDE373" w14:textId="77777777" w:rsidR="001F6B99" w:rsidRPr="001F6B99" w:rsidRDefault="001F6B99" w:rsidP="001F6B99">
      <w:pPr>
        <w:spacing w:line="276" w:lineRule="auto"/>
        <w:rPr>
          <w:rFonts w:ascii="Calibri" w:hAnsi="Calibri"/>
        </w:rPr>
      </w:pPr>
      <w:r w:rsidRPr="001F6B99">
        <w:rPr>
          <w:rFonts w:ascii="Calibri" w:hAnsi="Calibri"/>
        </w:rPr>
        <w:t xml:space="preserve">The Christian tradition has acknowledged that the Scriptures are inspired by God. This word “inspired” means God-breathed. [Pastor does short exhale.] God breathed through the authors to pen the words of Scripture. If that is true and if 2 Timothy 3:16 is true, that all Scripture is God-breathed, if all of the Bible is truly the Word of God, if it is infallible, if it is inherent, if it is completely true, if all that's correct, then why do we have these weird passages in the Bible? </w:t>
      </w:r>
    </w:p>
    <w:p w14:paraId="7A18BC8E" w14:textId="77777777" w:rsidR="001F6B99" w:rsidRPr="001F6B99" w:rsidRDefault="001F6B99" w:rsidP="001F6B99">
      <w:pPr>
        <w:spacing w:line="276" w:lineRule="auto"/>
        <w:rPr>
          <w:rFonts w:ascii="Calibri" w:hAnsi="Calibri"/>
        </w:rPr>
      </w:pPr>
    </w:p>
    <w:p w14:paraId="22067BD0" w14:textId="77777777" w:rsidR="001F6B99" w:rsidRPr="001F6B99" w:rsidRDefault="001F6B99" w:rsidP="001F6B99">
      <w:pPr>
        <w:spacing w:line="276" w:lineRule="auto"/>
        <w:rPr>
          <w:rFonts w:ascii="Calibri" w:hAnsi="Calibri"/>
        </w:rPr>
      </w:pPr>
      <w:r w:rsidRPr="001F6B99">
        <w:rPr>
          <w:rFonts w:ascii="Calibri" w:hAnsi="Calibri"/>
        </w:rPr>
        <w:t>“Above all, you know this: No prophecy of Scripture comes from the prophet’s own interpretation, because no prophecy ever came by the will of man; instead, men spoke from God as they were carried along by the Holy Spirit” (2 Peter 1:20-21).</w:t>
      </w:r>
    </w:p>
    <w:p w14:paraId="6DC8A783" w14:textId="77777777" w:rsidR="001F6B99" w:rsidRPr="001F6B99" w:rsidRDefault="001F6B99" w:rsidP="001F6B99">
      <w:pPr>
        <w:spacing w:line="276" w:lineRule="auto"/>
        <w:rPr>
          <w:rFonts w:ascii="Calibri" w:hAnsi="Calibri"/>
        </w:rPr>
      </w:pPr>
    </w:p>
    <w:p w14:paraId="45CF3B55" w14:textId="77777777" w:rsidR="001F6B99" w:rsidRPr="001F6B99" w:rsidRDefault="001F6B99" w:rsidP="001F6B99">
      <w:pPr>
        <w:spacing w:line="276" w:lineRule="auto"/>
        <w:rPr>
          <w:rFonts w:ascii="Calibri" w:hAnsi="Calibri"/>
        </w:rPr>
      </w:pPr>
      <w:r w:rsidRPr="001F6B99">
        <w:rPr>
          <w:rFonts w:ascii="Calibri" w:hAnsi="Calibri"/>
        </w:rPr>
        <w:lastRenderedPageBreak/>
        <w:t xml:space="preserve">In other words, similarly to 2 Timothy 3:16-17, the authors of Scripture were inspired by God. Not inspired like Shakespeare inspired, but truly moved and led by the Holy Spirit. </w:t>
      </w:r>
    </w:p>
    <w:p w14:paraId="3A24178D" w14:textId="77777777" w:rsidR="001F6B99" w:rsidRPr="001F6B99" w:rsidRDefault="001F6B99" w:rsidP="001F6B99">
      <w:pPr>
        <w:spacing w:line="276" w:lineRule="auto"/>
        <w:rPr>
          <w:rFonts w:ascii="Calibri" w:hAnsi="Calibri"/>
        </w:rPr>
      </w:pPr>
    </w:p>
    <w:p w14:paraId="15A856BD" w14:textId="6D976B80" w:rsidR="001F6B99" w:rsidRPr="001F6B99" w:rsidRDefault="001F6B99" w:rsidP="001F6B99">
      <w:pPr>
        <w:spacing w:line="276" w:lineRule="auto"/>
        <w:rPr>
          <w:rFonts w:ascii="Calibri" w:hAnsi="Calibri"/>
        </w:rPr>
      </w:pPr>
      <w:r w:rsidRPr="001F6B99">
        <w:rPr>
          <w:rFonts w:ascii="Calibri" w:hAnsi="Calibri"/>
        </w:rPr>
        <w:t xml:space="preserve">On one hand, we have this idea that Scripture is inspired by God. On the other hand, we have these apparently odd passages in the Bible. There are many more, hundreds of them probably. How do we reconcile those things? If the Bible is the Word of God, then why do we have some of these passages that are </w:t>
      </w:r>
      <w:r w:rsidR="00181176">
        <w:rPr>
          <w:rFonts w:ascii="Calibri" w:hAnsi="Calibri"/>
        </w:rPr>
        <w:t xml:space="preserve">maybe </w:t>
      </w:r>
      <w:r w:rsidRPr="001F6B99">
        <w:rPr>
          <w:rFonts w:ascii="Calibri" w:hAnsi="Calibri"/>
        </w:rPr>
        <w:t>difficult</w:t>
      </w:r>
      <w:r w:rsidR="00181176">
        <w:rPr>
          <w:rFonts w:ascii="Calibri" w:hAnsi="Calibri"/>
        </w:rPr>
        <w:t xml:space="preserve"> </w:t>
      </w:r>
      <w:r w:rsidRPr="001F6B99">
        <w:rPr>
          <w:rFonts w:ascii="Calibri" w:hAnsi="Calibri"/>
        </w:rPr>
        <w:t xml:space="preserve">to swallow or to interpret? </w:t>
      </w:r>
    </w:p>
    <w:p w14:paraId="76145451" w14:textId="77777777" w:rsidR="001F6B99" w:rsidRPr="001F6B99" w:rsidRDefault="001F6B99" w:rsidP="001F6B99">
      <w:pPr>
        <w:spacing w:line="276" w:lineRule="auto"/>
        <w:rPr>
          <w:rFonts w:ascii="Calibri" w:hAnsi="Calibri"/>
        </w:rPr>
      </w:pPr>
    </w:p>
    <w:p w14:paraId="04F3A875" w14:textId="40A57B92" w:rsidR="001F6B99" w:rsidRPr="001F6B99" w:rsidRDefault="001F6B99" w:rsidP="001F6B99">
      <w:pPr>
        <w:spacing w:line="276" w:lineRule="auto"/>
        <w:rPr>
          <w:rFonts w:ascii="Calibri" w:hAnsi="Calibri"/>
        </w:rPr>
      </w:pPr>
      <w:r w:rsidRPr="001F6B99">
        <w:rPr>
          <w:rFonts w:ascii="Calibri" w:hAnsi="Calibri"/>
        </w:rPr>
        <w:t xml:space="preserve">I want to go through and give you five examples today. I want to help answer some of those questions. A big thing with Edge Church is we're a church of the Bible. Whenever there's an issue that comes up, the very first question that we want to ask is, “What does the Bible say about that? What does God's Word say about that? I wonder what the New Testament or the Old Testament says about that?” In doing that, we're building a Christian worldview. </w:t>
      </w:r>
    </w:p>
    <w:p w14:paraId="12923BBE" w14:textId="77777777" w:rsidR="001F6B99" w:rsidRPr="001F6B99" w:rsidRDefault="001F6B99" w:rsidP="001F6B99">
      <w:pPr>
        <w:spacing w:line="276" w:lineRule="auto"/>
        <w:rPr>
          <w:rFonts w:ascii="Calibri" w:hAnsi="Calibri"/>
        </w:rPr>
      </w:pPr>
    </w:p>
    <w:p w14:paraId="0F0A9416" w14:textId="639AB1A9" w:rsidR="001F6B99" w:rsidRPr="001F6B99" w:rsidRDefault="001F6B99" w:rsidP="001F6B99">
      <w:pPr>
        <w:spacing w:line="276" w:lineRule="auto"/>
        <w:rPr>
          <w:rFonts w:ascii="Calibri" w:hAnsi="Calibri"/>
        </w:rPr>
      </w:pPr>
      <w:r w:rsidRPr="001F6B99">
        <w:rPr>
          <w:rFonts w:ascii="Calibri" w:hAnsi="Calibri"/>
        </w:rPr>
        <w:t xml:space="preserve">Do you know what a worldview is? A worldview is the lens by which you look at the world. I have some magnifying glasses on right here. I'm up to two times. I put these on and it goes </w:t>
      </w:r>
      <w:r w:rsidRPr="001F6B99">
        <w:rPr>
          <w:rFonts w:ascii="Calibri" w:hAnsi="Calibri"/>
          <w:i/>
          <w:iCs/>
        </w:rPr>
        <w:t xml:space="preserve">boom </w:t>
      </w:r>
      <w:r w:rsidRPr="001F6B99">
        <w:rPr>
          <w:rFonts w:ascii="Calibri" w:hAnsi="Calibri"/>
        </w:rPr>
        <w:t>and I can see my Bible and my notes. I can see better. I had some Ray</w:t>
      </w:r>
      <w:r w:rsidR="00181176">
        <w:rPr>
          <w:rFonts w:ascii="Calibri" w:hAnsi="Calibri"/>
        </w:rPr>
        <w:t>-</w:t>
      </w:r>
      <w:r w:rsidRPr="001F6B99">
        <w:rPr>
          <w:rFonts w:ascii="Calibri" w:hAnsi="Calibri"/>
        </w:rPr>
        <w:t>Ban sunglasses a friend of mine gave to me. They were amber shaded. Whenever I would put those on (before my kids sat on them), I would look at the world through an amber lens. Everything looked amber. What I beheld and what I interpreted was all through the lens through which I was looking.</w:t>
      </w:r>
    </w:p>
    <w:p w14:paraId="23DFBBFA" w14:textId="77777777" w:rsidR="001F6B99" w:rsidRPr="001F6B99" w:rsidRDefault="001F6B99" w:rsidP="001F6B99">
      <w:pPr>
        <w:spacing w:line="276" w:lineRule="auto"/>
        <w:rPr>
          <w:rFonts w:ascii="Calibri" w:hAnsi="Calibri"/>
        </w:rPr>
      </w:pPr>
    </w:p>
    <w:p w14:paraId="593B3132" w14:textId="77777777" w:rsidR="001F6B99" w:rsidRPr="001F6B99" w:rsidRDefault="001F6B99" w:rsidP="001F6B99">
      <w:pPr>
        <w:spacing w:line="276" w:lineRule="auto"/>
        <w:rPr>
          <w:rFonts w:ascii="Calibri" w:hAnsi="Calibri"/>
        </w:rPr>
      </w:pPr>
      <w:r w:rsidRPr="001F6B99">
        <w:rPr>
          <w:rFonts w:ascii="Calibri" w:hAnsi="Calibri"/>
        </w:rPr>
        <w:t xml:space="preserve">The Bible is the lens. The Bible is a pair of shades. The Bible is a pair of glasses. God wants us to look at the world through the lens of Scripture. In order for us to do that, we have to have complete confidence in the Bible. </w:t>
      </w:r>
    </w:p>
    <w:p w14:paraId="4EDB4107" w14:textId="77777777" w:rsidR="001F6B99" w:rsidRPr="001F6B99" w:rsidRDefault="001F6B99" w:rsidP="001F6B99">
      <w:pPr>
        <w:spacing w:line="276" w:lineRule="auto"/>
        <w:rPr>
          <w:rFonts w:ascii="Calibri" w:hAnsi="Calibri"/>
        </w:rPr>
      </w:pPr>
    </w:p>
    <w:p w14:paraId="4C5A78AB" w14:textId="77777777" w:rsidR="001F6B99" w:rsidRPr="001F6B99" w:rsidRDefault="001F6B99" w:rsidP="001F6B99">
      <w:pPr>
        <w:spacing w:line="276" w:lineRule="auto"/>
        <w:rPr>
          <w:rFonts w:ascii="Calibri" w:hAnsi="Calibri"/>
        </w:rPr>
      </w:pPr>
      <w:r w:rsidRPr="001F6B99">
        <w:rPr>
          <w:rFonts w:ascii="Calibri" w:hAnsi="Calibri"/>
        </w:rPr>
        <w:t xml:space="preserve">How can we have confidence in the Bible when there's some weird stuff going on in the Bible? I’m going to give you five examples. This is going to get a little crazy and weird here, but stay with me. </w:t>
      </w:r>
    </w:p>
    <w:p w14:paraId="45D40AC4" w14:textId="77777777" w:rsidR="001F6B99" w:rsidRPr="001F6B99" w:rsidRDefault="001F6B99" w:rsidP="001F6B99">
      <w:pPr>
        <w:spacing w:line="276" w:lineRule="auto"/>
        <w:rPr>
          <w:rFonts w:ascii="Calibri" w:hAnsi="Calibri"/>
        </w:rPr>
      </w:pPr>
    </w:p>
    <w:p w14:paraId="72ADE874" w14:textId="77777777" w:rsidR="001F6B99" w:rsidRPr="001F6B99" w:rsidRDefault="001F6B99" w:rsidP="001F6B99">
      <w:pPr>
        <w:spacing w:line="276" w:lineRule="auto"/>
        <w:rPr>
          <w:rFonts w:ascii="Calibri" w:hAnsi="Calibri"/>
        </w:rPr>
      </w:pPr>
      <w:r w:rsidRPr="001F6B99">
        <w:rPr>
          <w:rFonts w:ascii="Calibri" w:hAnsi="Calibri"/>
        </w:rPr>
        <w:t xml:space="preserve">“And the unicorns shall come down with them. And the bullocks with the bulls; and their land shall be soaked with blood, and their dust made fat with fatness” (Isaiah 34:7).  </w:t>
      </w:r>
    </w:p>
    <w:p w14:paraId="14BB8F86" w14:textId="77777777" w:rsidR="001F6B99" w:rsidRPr="001F6B99" w:rsidRDefault="001F6B99" w:rsidP="001F6B99">
      <w:pPr>
        <w:spacing w:line="276" w:lineRule="auto"/>
        <w:rPr>
          <w:rFonts w:ascii="Calibri" w:hAnsi="Calibri"/>
        </w:rPr>
      </w:pPr>
    </w:p>
    <w:p w14:paraId="7A7DB203" w14:textId="21C9A265" w:rsidR="001F6B99" w:rsidRPr="001F6B99" w:rsidRDefault="001F6B99" w:rsidP="001F6B99">
      <w:pPr>
        <w:spacing w:line="276" w:lineRule="auto"/>
        <w:rPr>
          <w:rFonts w:ascii="Calibri" w:hAnsi="Calibri"/>
        </w:rPr>
      </w:pPr>
      <w:r w:rsidRPr="001F6B99">
        <w:rPr>
          <w:rFonts w:ascii="Calibri" w:hAnsi="Calibri"/>
        </w:rPr>
        <w:t xml:space="preserve">Somebody say, “Amen!” That’s a good verse. Some of you didn't know unicorns were in the Bible. Somebody’s </w:t>
      </w:r>
      <w:r w:rsidR="00181176">
        <w:rPr>
          <w:rFonts w:ascii="Calibri" w:hAnsi="Calibri"/>
        </w:rPr>
        <w:t>thinking</w:t>
      </w:r>
      <w:r w:rsidRPr="001F6B99">
        <w:rPr>
          <w:rFonts w:ascii="Calibri" w:hAnsi="Calibri"/>
        </w:rPr>
        <w:t xml:space="preserve">, “I learned something today. I'm blessed.” I think 5-7 times in the Old Testament the word “unicorn” is used. </w:t>
      </w:r>
    </w:p>
    <w:p w14:paraId="43230EFB" w14:textId="77777777" w:rsidR="001F6B99" w:rsidRPr="001F6B99" w:rsidRDefault="001F6B99" w:rsidP="001F6B99">
      <w:pPr>
        <w:spacing w:line="276" w:lineRule="auto"/>
        <w:rPr>
          <w:rFonts w:ascii="Calibri" w:hAnsi="Calibri"/>
        </w:rPr>
      </w:pPr>
    </w:p>
    <w:p w14:paraId="3302909F" w14:textId="4F67BD81" w:rsidR="001F6B99" w:rsidRPr="001F6B99" w:rsidRDefault="001F6B99" w:rsidP="001F6B99">
      <w:pPr>
        <w:spacing w:line="276" w:lineRule="auto"/>
        <w:rPr>
          <w:rFonts w:ascii="Calibri" w:hAnsi="Calibri"/>
        </w:rPr>
      </w:pPr>
      <w:r w:rsidRPr="001F6B99">
        <w:rPr>
          <w:rFonts w:ascii="Calibri" w:hAnsi="Calibri"/>
        </w:rPr>
        <w:lastRenderedPageBreak/>
        <w:t xml:space="preserve">I've got a Bible meme about this too. There's a really nice thing you ought to follow on Pinterest called “Know Your Bible.” It has Isaiah 34:7 with the mythical character with the longest horn I've ever seen. </w:t>
      </w:r>
    </w:p>
    <w:p w14:paraId="0472EAA6" w14:textId="77777777" w:rsidR="001F6B99" w:rsidRPr="001F6B99" w:rsidRDefault="001F6B99" w:rsidP="001F6B99">
      <w:pPr>
        <w:spacing w:line="276" w:lineRule="auto"/>
        <w:rPr>
          <w:rFonts w:ascii="Calibri" w:hAnsi="Calibri"/>
        </w:rPr>
      </w:pPr>
      <w:r w:rsidRPr="001F6B99">
        <w:rPr>
          <w:rFonts w:ascii="Calibri" w:hAnsi="Calibri"/>
        </w:rPr>
        <w:fldChar w:fldCharType="begin"/>
      </w:r>
      <w:r w:rsidRPr="001F6B99">
        <w:rPr>
          <w:rFonts w:ascii="Calibri" w:hAnsi="Calibri"/>
        </w:rPr>
        <w:instrText xml:space="preserve"> INCLUDEPICTURE "/Users/ryanheller/Library/Group Containers/UBF8T346G9.ms/WebArchiveCopyPasteTempFiles/com.microsoft.Word/92b2aafad033fbf1327adf5c775aa915.jpg" \* MERGEFORMATINET </w:instrText>
      </w:r>
      <w:r w:rsidR="00000000">
        <w:rPr>
          <w:rFonts w:ascii="Calibri" w:hAnsi="Calibri"/>
        </w:rPr>
        <w:fldChar w:fldCharType="separate"/>
      </w:r>
      <w:r w:rsidRPr="001F6B99">
        <w:rPr>
          <w:rFonts w:ascii="Calibri" w:hAnsi="Calibri"/>
        </w:rPr>
        <w:fldChar w:fldCharType="end"/>
      </w:r>
    </w:p>
    <w:p w14:paraId="47A08F56" w14:textId="77777777" w:rsidR="001F6B99" w:rsidRPr="001F6B99" w:rsidRDefault="001F6B99" w:rsidP="001F6B99">
      <w:pPr>
        <w:spacing w:line="276" w:lineRule="auto"/>
        <w:rPr>
          <w:rFonts w:ascii="Calibri" w:hAnsi="Calibri"/>
        </w:rPr>
      </w:pPr>
      <w:r w:rsidRPr="001F6B99">
        <w:rPr>
          <w:rFonts w:ascii="Calibri" w:hAnsi="Calibri"/>
          <w:noProof/>
        </w:rPr>
        <w:drawing>
          <wp:inline distT="0" distB="0" distL="0" distR="0" wp14:anchorId="01B4FC5D" wp14:editId="2FFDCAEF">
            <wp:extent cx="2622430" cy="2622430"/>
            <wp:effectExtent l="0" t="0" r="0" b="0"/>
            <wp:docPr id="7483235" name="Picture 1" descr="A drawing of a unico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3235" name="Picture 1" descr="A drawing of a unicorn&#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3260" cy="2643260"/>
                    </a:xfrm>
                    <a:prstGeom prst="rect">
                      <a:avLst/>
                    </a:prstGeom>
                    <a:noFill/>
                    <a:ln>
                      <a:noFill/>
                    </a:ln>
                  </pic:spPr>
                </pic:pic>
              </a:graphicData>
            </a:graphic>
          </wp:inline>
        </w:drawing>
      </w:r>
    </w:p>
    <w:p w14:paraId="7828334D" w14:textId="77777777" w:rsidR="00181176" w:rsidRDefault="00181176" w:rsidP="001F6B99">
      <w:pPr>
        <w:spacing w:line="276" w:lineRule="auto"/>
        <w:rPr>
          <w:rFonts w:ascii="Calibri" w:hAnsi="Calibri"/>
        </w:rPr>
      </w:pPr>
    </w:p>
    <w:p w14:paraId="75A7B672" w14:textId="13C7EEFE" w:rsidR="001F6B99" w:rsidRPr="001F6B99" w:rsidRDefault="001F6B99" w:rsidP="001F6B99">
      <w:pPr>
        <w:spacing w:line="276" w:lineRule="auto"/>
        <w:rPr>
          <w:rFonts w:ascii="Calibri" w:hAnsi="Calibri"/>
        </w:rPr>
      </w:pPr>
      <w:r w:rsidRPr="001F6B99">
        <w:rPr>
          <w:rFonts w:ascii="Calibri" w:hAnsi="Calibri"/>
        </w:rPr>
        <w:t xml:space="preserve">I think “Know Your Bible” had another one that they did that was a little more friendly. </w:t>
      </w:r>
    </w:p>
    <w:p w14:paraId="3E0F3C4F" w14:textId="77777777" w:rsidR="001F6B99" w:rsidRPr="001F6B99" w:rsidRDefault="001F6B99" w:rsidP="001F6B99">
      <w:pPr>
        <w:spacing w:line="276" w:lineRule="auto"/>
        <w:rPr>
          <w:rFonts w:ascii="Calibri" w:hAnsi="Calibri"/>
        </w:rPr>
      </w:pPr>
    </w:p>
    <w:p w14:paraId="69897724" w14:textId="77777777" w:rsidR="001F6B99" w:rsidRPr="001F6B99" w:rsidRDefault="001F6B99" w:rsidP="001F6B99">
      <w:pPr>
        <w:spacing w:line="276" w:lineRule="auto"/>
        <w:rPr>
          <w:rFonts w:ascii="Calibri" w:hAnsi="Calibri"/>
        </w:rPr>
      </w:pPr>
      <w:r w:rsidRPr="001F6B99">
        <w:rPr>
          <w:rFonts w:ascii="Calibri" w:hAnsi="Calibri"/>
        </w:rPr>
        <w:fldChar w:fldCharType="begin"/>
      </w:r>
      <w:r w:rsidRPr="001F6B99">
        <w:rPr>
          <w:rFonts w:ascii="Calibri" w:hAnsi="Calibri"/>
        </w:rPr>
        <w:instrText xml:space="preserve"> INCLUDEPICTURE "/Users/ryanheller/Library/Group Containers/UBF8T346G9.ms/WebArchiveCopyPasteTempFiles/com.microsoft.Word/150b9fab8b5fc9ba74bf9148ac784f87.jpg" \* MERGEFORMATINET </w:instrText>
      </w:r>
      <w:r w:rsidRPr="001F6B99">
        <w:rPr>
          <w:rFonts w:ascii="Calibri" w:hAnsi="Calibri"/>
        </w:rPr>
        <w:fldChar w:fldCharType="separate"/>
      </w:r>
      <w:r w:rsidRPr="001F6B99">
        <w:rPr>
          <w:rFonts w:ascii="Calibri" w:hAnsi="Calibri"/>
          <w:noProof/>
        </w:rPr>
        <w:drawing>
          <wp:inline distT="0" distB="0" distL="0" distR="0" wp14:anchorId="631B97FE" wp14:editId="3EF182B1">
            <wp:extent cx="2800870" cy="2682815"/>
            <wp:effectExtent l="0" t="0" r="0" b="0"/>
            <wp:docPr id="889590173" name="Picture 3" descr="This may contain: an image of a unicorn with a rainbow in the background and text that reads know your bi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is may contain: an image of a unicorn with a rainbow in the background and text that reads know your bibl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8796" cy="2767035"/>
                    </a:xfrm>
                    <a:prstGeom prst="rect">
                      <a:avLst/>
                    </a:prstGeom>
                    <a:noFill/>
                    <a:ln>
                      <a:noFill/>
                    </a:ln>
                  </pic:spPr>
                </pic:pic>
              </a:graphicData>
            </a:graphic>
          </wp:inline>
        </w:drawing>
      </w:r>
      <w:r w:rsidRPr="001F6B99">
        <w:rPr>
          <w:rFonts w:ascii="Calibri" w:hAnsi="Calibri"/>
        </w:rPr>
        <w:fldChar w:fldCharType="end"/>
      </w:r>
    </w:p>
    <w:p w14:paraId="4CE16F19" w14:textId="77777777" w:rsidR="001F6B99" w:rsidRPr="001F6B99" w:rsidRDefault="001F6B99" w:rsidP="001F6B99">
      <w:pPr>
        <w:spacing w:line="276" w:lineRule="auto"/>
        <w:rPr>
          <w:rFonts w:ascii="Calibri" w:hAnsi="Calibri"/>
        </w:rPr>
      </w:pPr>
    </w:p>
    <w:p w14:paraId="7F6FEBB1" w14:textId="3922BBFB" w:rsidR="001F6B99" w:rsidRPr="001F6B99" w:rsidRDefault="001F6B99" w:rsidP="001F6B99">
      <w:pPr>
        <w:spacing w:line="276" w:lineRule="auto"/>
        <w:rPr>
          <w:rFonts w:ascii="Calibri" w:hAnsi="Calibri"/>
        </w:rPr>
      </w:pPr>
      <w:r w:rsidRPr="001F6B99">
        <w:rPr>
          <w:rFonts w:ascii="Calibri" w:hAnsi="Calibri"/>
        </w:rPr>
        <w:t>What does this imply about this Bible verse? It has a subtle connotation and a message to it. Do you pick up on the vibes there? It's kind of sarcastic. It's like the Bible is [singing]</w:t>
      </w:r>
      <w:r w:rsidR="003B68B0">
        <w:rPr>
          <w:rFonts w:ascii="Calibri" w:hAnsi="Calibri"/>
        </w:rPr>
        <w:t>,</w:t>
      </w:r>
      <w:r w:rsidRPr="001F6B99">
        <w:rPr>
          <w:rFonts w:ascii="Calibri" w:hAnsi="Calibri"/>
        </w:rPr>
        <w:t xml:space="preserve"> “</w:t>
      </w:r>
      <w:r w:rsidRPr="001F6B99">
        <w:rPr>
          <w:rFonts w:ascii="Calibri" w:hAnsi="Calibri"/>
          <w:i/>
          <w:iCs/>
        </w:rPr>
        <w:t>My Little Pony.”</w:t>
      </w:r>
      <w:r w:rsidRPr="001F6B99">
        <w:rPr>
          <w:rFonts w:ascii="Calibri" w:hAnsi="Calibri"/>
        </w:rPr>
        <w:t xml:space="preserve"> You’re looking for the leprechauns to jump out. Actually, look at the faces on the tree </w:t>
      </w:r>
      <w:r w:rsidRPr="001F6B99">
        <w:rPr>
          <w:rFonts w:ascii="Calibri" w:hAnsi="Calibri"/>
        </w:rPr>
        <w:lastRenderedPageBreak/>
        <w:t xml:space="preserve">right there. The Bible is this Disney story. It’s somewhere between </w:t>
      </w:r>
      <w:r w:rsidRPr="001F6B99">
        <w:rPr>
          <w:rFonts w:ascii="Calibri" w:hAnsi="Calibri"/>
          <w:i/>
          <w:iCs/>
        </w:rPr>
        <w:t>The Chronicles of Narnia</w:t>
      </w:r>
      <w:r w:rsidRPr="001F6B99">
        <w:rPr>
          <w:rFonts w:ascii="Calibri" w:hAnsi="Calibri"/>
        </w:rPr>
        <w:t xml:space="preserve"> and </w:t>
      </w:r>
      <w:r w:rsidRPr="001F6B99">
        <w:rPr>
          <w:rFonts w:ascii="Calibri" w:hAnsi="Calibri"/>
          <w:i/>
          <w:iCs/>
        </w:rPr>
        <w:t>Harry Potter</w:t>
      </w:r>
      <w:r w:rsidRPr="001F6B99">
        <w:rPr>
          <w:rFonts w:ascii="Calibri" w:hAnsi="Calibri"/>
        </w:rPr>
        <w:t xml:space="preserve"> and some other type of tale. That's the Bible. </w:t>
      </w:r>
    </w:p>
    <w:p w14:paraId="03B1EECC" w14:textId="77777777" w:rsidR="001F6B99" w:rsidRPr="001F6B99" w:rsidRDefault="001F6B99" w:rsidP="001F6B99">
      <w:pPr>
        <w:spacing w:line="276" w:lineRule="auto"/>
        <w:rPr>
          <w:rFonts w:ascii="Calibri" w:hAnsi="Calibri"/>
        </w:rPr>
      </w:pPr>
    </w:p>
    <w:p w14:paraId="229E8B59" w14:textId="72BFE46B" w:rsidR="003B68B0" w:rsidRPr="001F6B99" w:rsidRDefault="001F6B99" w:rsidP="001F6B99">
      <w:pPr>
        <w:spacing w:line="276" w:lineRule="auto"/>
        <w:rPr>
          <w:rFonts w:ascii="Calibri" w:hAnsi="Calibri"/>
        </w:rPr>
      </w:pPr>
      <w:r w:rsidRPr="001F6B99">
        <w:rPr>
          <w:rFonts w:ascii="Calibri" w:hAnsi="Calibri"/>
        </w:rPr>
        <w:t xml:space="preserve">It reminds me of when I asked a little girl </w:t>
      </w:r>
      <w:r w:rsidR="003B68B0">
        <w:rPr>
          <w:rFonts w:ascii="Calibri" w:hAnsi="Calibri"/>
        </w:rPr>
        <w:t xml:space="preserve">at </w:t>
      </w:r>
      <w:r w:rsidRPr="001F6B99">
        <w:rPr>
          <w:rFonts w:ascii="Calibri" w:hAnsi="Calibri"/>
        </w:rPr>
        <w:t xml:space="preserve">our last church what her favorite Bible story was. She looked at me with a big grin (she was about 7 years old) and she said, “Snow White and the Seven Dwarves.” A lot of people think that the Bible is a mystical tale because of </w:t>
      </w:r>
      <w:r w:rsidR="007E0B59">
        <w:rPr>
          <w:rFonts w:ascii="Calibri" w:hAnsi="Calibri"/>
        </w:rPr>
        <w:t xml:space="preserve">maybe </w:t>
      </w:r>
      <w:r w:rsidRPr="001F6B99">
        <w:rPr>
          <w:rFonts w:ascii="Calibri" w:hAnsi="Calibri"/>
        </w:rPr>
        <w:t xml:space="preserve">verses like this. Usually this is when people haven't really read the Bible very much. If you haven't read the Bible, it's easy to assume this. </w:t>
      </w:r>
    </w:p>
    <w:p w14:paraId="3D4F2679" w14:textId="77777777" w:rsidR="001F6B99" w:rsidRPr="001F6B99" w:rsidRDefault="001F6B99" w:rsidP="001F6B99">
      <w:pPr>
        <w:spacing w:line="276" w:lineRule="auto"/>
        <w:rPr>
          <w:rFonts w:ascii="Calibri" w:hAnsi="Calibri"/>
        </w:rPr>
      </w:pPr>
    </w:p>
    <w:p w14:paraId="2083C228" w14:textId="77777777" w:rsidR="001F6B99" w:rsidRPr="001F6B99" w:rsidRDefault="001F6B99" w:rsidP="001F6B99">
      <w:pPr>
        <w:spacing w:line="276" w:lineRule="auto"/>
        <w:rPr>
          <w:rFonts w:ascii="Calibri" w:hAnsi="Calibri"/>
        </w:rPr>
      </w:pPr>
      <w:r w:rsidRPr="001F6B99">
        <w:rPr>
          <w:rFonts w:ascii="Calibri" w:hAnsi="Calibri"/>
          <w:b/>
          <w:bCs/>
        </w:rPr>
        <w:t>1. Is the Bible a fairy tale because it mentions unicorns?</w:t>
      </w:r>
      <w:r w:rsidRPr="001F6B99">
        <w:rPr>
          <w:rFonts w:ascii="Calibri" w:hAnsi="Calibri"/>
        </w:rPr>
        <w:t xml:space="preserve"> </w:t>
      </w:r>
    </w:p>
    <w:p w14:paraId="79BC35F8" w14:textId="77777777" w:rsidR="001F6B99" w:rsidRPr="001F6B99" w:rsidRDefault="001F6B99" w:rsidP="001F6B99">
      <w:pPr>
        <w:spacing w:line="276" w:lineRule="auto"/>
        <w:rPr>
          <w:rFonts w:ascii="Calibri" w:hAnsi="Calibri"/>
        </w:rPr>
      </w:pPr>
    </w:p>
    <w:p w14:paraId="446F6933" w14:textId="73304185" w:rsidR="001F6B99" w:rsidRPr="001F6B99" w:rsidRDefault="001F6B99" w:rsidP="001F6B99">
      <w:pPr>
        <w:spacing w:line="276" w:lineRule="auto"/>
        <w:rPr>
          <w:rFonts w:ascii="Calibri" w:hAnsi="Calibri"/>
        </w:rPr>
      </w:pPr>
      <w:r w:rsidRPr="001F6B99">
        <w:rPr>
          <w:rFonts w:ascii="Calibri" w:hAnsi="Calibri"/>
        </w:rPr>
        <w:t xml:space="preserve">When we study this a little bit more closely, there's really a great explanation. </w:t>
      </w:r>
      <w:r w:rsidR="00C2611A">
        <w:rPr>
          <w:rFonts w:ascii="Calibri" w:hAnsi="Calibri"/>
        </w:rPr>
        <w:t>O</w:t>
      </w:r>
      <w:r w:rsidRPr="001F6B99">
        <w:rPr>
          <w:rFonts w:ascii="Calibri" w:hAnsi="Calibri"/>
        </w:rPr>
        <w:t>nly in the King James Version of the Bible</w:t>
      </w:r>
      <w:r w:rsidR="00C2611A">
        <w:rPr>
          <w:rFonts w:ascii="Calibri" w:hAnsi="Calibri"/>
        </w:rPr>
        <w:t xml:space="preserve"> this</w:t>
      </w:r>
      <w:r w:rsidRPr="001F6B99">
        <w:rPr>
          <w:rFonts w:ascii="Calibri" w:hAnsi="Calibri"/>
        </w:rPr>
        <w:t xml:space="preserve"> word “unicorn” </w:t>
      </w:r>
      <w:r w:rsidR="00C2611A">
        <w:rPr>
          <w:rFonts w:ascii="Calibri" w:hAnsi="Calibri"/>
        </w:rPr>
        <w:t xml:space="preserve">is </w:t>
      </w:r>
      <w:r w:rsidRPr="001F6B99">
        <w:rPr>
          <w:rFonts w:ascii="Calibri" w:hAnsi="Calibri"/>
        </w:rPr>
        <w:t xml:space="preserve">used. The King James Version of the Bible was written in 1611. If you do the math, that's over 400 years ago. We know that languages change over time. The meanings of words change. Fifty years ago if you said, “I feel gay,” that would have one meaning. If you say that today in 2024, that has another meaning. Words evolve. Words change. The meanings change. </w:t>
      </w:r>
    </w:p>
    <w:p w14:paraId="012397FB" w14:textId="77777777" w:rsidR="001F6B99" w:rsidRPr="001F6B99" w:rsidRDefault="001F6B99" w:rsidP="001F6B99">
      <w:pPr>
        <w:spacing w:line="276" w:lineRule="auto"/>
        <w:rPr>
          <w:rFonts w:ascii="Calibri" w:hAnsi="Calibri"/>
        </w:rPr>
      </w:pPr>
    </w:p>
    <w:p w14:paraId="4D8A327A" w14:textId="7BAEC547" w:rsidR="001F6B99" w:rsidRPr="001F6B99" w:rsidRDefault="001F6B99" w:rsidP="001F6B99">
      <w:pPr>
        <w:spacing w:line="276" w:lineRule="auto"/>
        <w:rPr>
          <w:rFonts w:ascii="Calibri" w:hAnsi="Calibri"/>
        </w:rPr>
      </w:pPr>
      <w:r w:rsidRPr="001F6B99">
        <w:rPr>
          <w:rFonts w:ascii="Calibri" w:hAnsi="Calibri"/>
        </w:rPr>
        <w:t xml:space="preserve">When we look at this word in the Hebrew language, the greatest way to really dig into the meaning of a passage is to look at the original languages. In the New Testament it is Greek. The Old Testament is primarily Hebrew. This word </w:t>
      </w:r>
      <w:r w:rsidR="00C2611A">
        <w:rPr>
          <w:rFonts w:ascii="Calibri" w:hAnsi="Calibri"/>
        </w:rPr>
        <w:t>for “unicorn”</w:t>
      </w:r>
      <w:r w:rsidRPr="001F6B99">
        <w:rPr>
          <w:rFonts w:ascii="Calibri" w:hAnsi="Calibri"/>
        </w:rPr>
        <w:t xml:space="preserve"> describes a one-horned oxen that has been extinct for about 400-500 years. In 1611, when this translation was done, people would have known exactly what this was talking about. This word “unicorn” would have talked about this particular oxen that had one horn that's extinct today. </w:t>
      </w:r>
    </w:p>
    <w:p w14:paraId="49BF584C" w14:textId="77777777" w:rsidR="001F6B99" w:rsidRPr="001F6B99" w:rsidRDefault="001F6B99" w:rsidP="001F6B99">
      <w:pPr>
        <w:spacing w:line="276" w:lineRule="auto"/>
        <w:rPr>
          <w:rFonts w:ascii="Calibri" w:hAnsi="Calibri"/>
        </w:rPr>
      </w:pPr>
    </w:p>
    <w:p w14:paraId="4CAB4914" w14:textId="77777777" w:rsidR="001F6B99" w:rsidRPr="001F6B99" w:rsidRDefault="001F6B99" w:rsidP="001F6B99">
      <w:pPr>
        <w:spacing w:line="276" w:lineRule="auto"/>
        <w:rPr>
          <w:rFonts w:ascii="Calibri" w:hAnsi="Calibri"/>
        </w:rPr>
      </w:pPr>
      <w:r w:rsidRPr="001F6B99">
        <w:rPr>
          <w:rFonts w:ascii="Calibri" w:hAnsi="Calibri"/>
        </w:rPr>
        <w:t xml:space="preserve">That word today implies rainbows, talking trees, bunnies, butterflies, leprechauns, and all this other stuff. In 1611 it has a different meaning. That’s why if you look at another translation of the Bible, it'll say “oxen” with it. </w:t>
      </w:r>
    </w:p>
    <w:p w14:paraId="621F6C90" w14:textId="77777777" w:rsidR="001F6B99" w:rsidRPr="001F6B99" w:rsidRDefault="001F6B99" w:rsidP="001F6B99">
      <w:pPr>
        <w:spacing w:line="276" w:lineRule="auto"/>
        <w:rPr>
          <w:rFonts w:ascii="Calibri" w:hAnsi="Calibri"/>
        </w:rPr>
      </w:pPr>
    </w:p>
    <w:p w14:paraId="6A94CA85" w14:textId="77777777" w:rsidR="001F6B99" w:rsidRPr="001F6B99" w:rsidRDefault="001F6B99" w:rsidP="001F6B99">
      <w:pPr>
        <w:spacing w:line="276" w:lineRule="auto"/>
        <w:rPr>
          <w:rFonts w:ascii="Calibri" w:hAnsi="Calibri"/>
        </w:rPr>
      </w:pPr>
      <w:r w:rsidRPr="001F6B99">
        <w:rPr>
          <w:rFonts w:ascii="Calibri" w:hAnsi="Calibri"/>
        </w:rPr>
        <w:t xml:space="preserve">I love to point out this passage because it's easy to think that the Bible is this mystical tale. Conversely, the Bible is extremely researched. Let me just throw this into the mix here. </w:t>
      </w:r>
    </w:p>
    <w:p w14:paraId="692A33F8" w14:textId="77777777" w:rsidR="001F6B99" w:rsidRPr="001F6B99" w:rsidRDefault="001F6B99" w:rsidP="001F6B99">
      <w:pPr>
        <w:spacing w:line="276" w:lineRule="auto"/>
        <w:rPr>
          <w:rFonts w:ascii="Calibri" w:hAnsi="Calibri"/>
        </w:rPr>
      </w:pPr>
    </w:p>
    <w:p w14:paraId="1318A144" w14:textId="77777777" w:rsidR="001F6B99" w:rsidRPr="001F6B99" w:rsidRDefault="001F6B99" w:rsidP="001F6B99">
      <w:pPr>
        <w:spacing w:line="276" w:lineRule="auto"/>
        <w:rPr>
          <w:rFonts w:ascii="Calibri" w:hAnsi="Calibri"/>
        </w:rPr>
      </w:pPr>
      <w:r w:rsidRPr="001F6B99">
        <w:rPr>
          <w:rFonts w:ascii="Calibri" w:hAnsi="Calibri"/>
        </w:rPr>
        <w:t xml:space="preserve">“Many have undertaken to compile a narrative about the events that have been fulfilled among us, just as the original eyewitnesses and servants of the word handed them down to us. So it also seemed good to me, since I have carefully investigated everything from the very first, to write to you in an orderly sequence, most honorable Theophilus, so that you may know the certainty of the things about which you have been instructed” (Luke 1:1-4). </w:t>
      </w:r>
    </w:p>
    <w:p w14:paraId="32EF5DF5" w14:textId="77777777" w:rsidR="001F6B99" w:rsidRPr="001F6B99" w:rsidRDefault="001F6B99" w:rsidP="001F6B99">
      <w:pPr>
        <w:spacing w:line="276" w:lineRule="auto"/>
        <w:rPr>
          <w:rFonts w:ascii="Calibri" w:hAnsi="Calibri"/>
        </w:rPr>
      </w:pPr>
    </w:p>
    <w:p w14:paraId="23F458F2" w14:textId="77777777" w:rsidR="001F6B99" w:rsidRPr="001F6B99" w:rsidRDefault="001F6B99" w:rsidP="001F6B99">
      <w:pPr>
        <w:spacing w:line="276" w:lineRule="auto"/>
        <w:rPr>
          <w:rFonts w:ascii="Calibri" w:hAnsi="Calibri"/>
        </w:rPr>
      </w:pPr>
      <w:r w:rsidRPr="001F6B99">
        <w:rPr>
          <w:rFonts w:ascii="Calibri" w:hAnsi="Calibri"/>
        </w:rPr>
        <w:t xml:space="preserve">This is Dr. Luke. He's the gospel writer. Notice he doesn't say, “I got into a mystical trance, saw a rainbow, witnessed a leprechaun and a unicorn, and wrote the gospels.” He says, “I carefully researched it.” Do you see it right there? “I write to you an orderly account. I have undertaken to compile a narrative about the events.” He's talking about Jesus right here. He talked to the original eyewitnesses and servants of the word handed down to them. </w:t>
      </w:r>
    </w:p>
    <w:p w14:paraId="700506B1" w14:textId="77777777" w:rsidR="001F6B99" w:rsidRPr="001F6B99" w:rsidRDefault="001F6B99" w:rsidP="001F6B99">
      <w:pPr>
        <w:spacing w:line="276" w:lineRule="auto"/>
        <w:rPr>
          <w:rFonts w:ascii="Calibri" w:hAnsi="Calibri"/>
        </w:rPr>
      </w:pPr>
    </w:p>
    <w:p w14:paraId="0BDE98C8" w14:textId="6EBEA089" w:rsidR="001F6B99" w:rsidRPr="001F6B99" w:rsidRDefault="001F6B99" w:rsidP="001F6B99">
      <w:pPr>
        <w:spacing w:line="276" w:lineRule="auto"/>
        <w:rPr>
          <w:rFonts w:ascii="Calibri" w:hAnsi="Calibri"/>
        </w:rPr>
      </w:pPr>
      <w:r w:rsidRPr="001F6B99">
        <w:rPr>
          <w:rFonts w:ascii="Calibri" w:hAnsi="Calibri"/>
        </w:rPr>
        <w:t>If you read the gospels</w:t>
      </w:r>
      <w:r w:rsidR="00C2611A">
        <w:rPr>
          <w:rFonts w:ascii="Calibri" w:hAnsi="Calibri"/>
        </w:rPr>
        <w:t xml:space="preserve">, </w:t>
      </w:r>
      <w:r w:rsidRPr="001F6B99">
        <w:rPr>
          <w:rFonts w:ascii="Calibri" w:hAnsi="Calibri"/>
        </w:rPr>
        <w:t>many times it will say the name of the person that Jesus healed. It will say the town in which Jesus was in. It's almost like the gospel writers are saying, “If you don't believe me, go ask Lazarus himself if he got raised from the dead. Go ask the children of the blind man if he can see. Go talk to the next-door neighbor of the la</w:t>
      </w:r>
      <w:r w:rsidR="00C2611A">
        <w:rPr>
          <w:rFonts w:ascii="Calibri" w:hAnsi="Calibri"/>
        </w:rPr>
        <w:t>me</w:t>
      </w:r>
      <w:r w:rsidRPr="001F6B99">
        <w:rPr>
          <w:rFonts w:ascii="Calibri" w:hAnsi="Calibri"/>
        </w:rPr>
        <w:t xml:space="preserve"> man that Jesus healed.” There are specifics. </w:t>
      </w:r>
      <w:r w:rsidR="00C2611A">
        <w:rPr>
          <w:rFonts w:ascii="Calibri" w:hAnsi="Calibri"/>
        </w:rPr>
        <w:t>A</w:t>
      </w:r>
      <w:r w:rsidRPr="001F6B99">
        <w:rPr>
          <w:rFonts w:ascii="Calibri" w:hAnsi="Calibri"/>
        </w:rPr>
        <w:t xml:space="preserve"> lot of times we miss that</w:t>
      </w:r>
      <w:r w:rsidR="00C2611A">
        <w:rPr>
          <w:rFonts w:ascii="Calibri" w:hAnsi="Calibri"/>
        </w:rPr>
        <w:t xml:space="preserve"> when we read the Bible</w:t>
      </w:r>
      <w:r w:rsidRPr="001F6B99">
        <w:rPr>
          <w:rFonts w:ascii="Calibri" w:hAnsi="Calibri"/>
        </w:rPr>
        <w:t xml:space="preserve">. </w:t>
      </w:r>
    </w:p>
    <w:p w14:paraId="7597FA75" w14:textId="77777777" w:rsidR="001F6B99" w:rsidRPr="001F6B99" w:rsidRDefault="001F6B99" w:rsidP="001F6B99">
      <w:pPr>
        <w:spacing w:line="276" w:lineRule="auto"/>
        <w:rPr>
          <w:rFonts w:ascii="Calibri" w:hAnsi="Calibri"/>
        </w:rPr>
      </w:pPr>
    </w:p>
    <w:p w14:paraId="433A9CB0" w14:textId="46AAE311" w:rsidR="001F6B99" w:rsidRPr="001F6B99" w:rsidRDefault="001F6B99" w:rsidP="001F6B99">
      <w:pPr>
        <w:spacing w:line="276" w:lineRule="auto"/>
        <w:rPr>
          <w:rFonts w:ascii="Calibri" w:hAnsi="Calibri"/>
        </w:rPr>
      </w:pPr>
      <w:r w:rsidRPr="001F6B99">
        <w:rPr>
          <w:rFonts w:ascii="Calibri" w:hAnsi="Calibri"/>
        </w:rPr>
        <w:t xml:space="preserve">How many of us have ever read the genealogical passages in the gospels, like Matthew 1 – “Jesus was begotten forever”? We normally skip those because we can't pronounce the names and we think this means nothing to us. I get it. However, the Bible is very detailed and specific. We need to have a greater appreciation for the accuracy and the tenacity of the writers of Scripture because they wrote with great specificity. We don't really understand that. We don't have that genealogical appreciation that the ancient people did. Isn’t it awesome that Matthew and Luke took so much careful time to accurately detail who Jesus was and the lineage from which He came? We could go on and on and on about that. The places, the times. The Bible mentions lots of things that are confirmed by history, by archaeology, by science and many other things. </w:t>
      </w:r>
    </w:p>
    <w:p w14:paraId="3A99F06B" w14:textId="77777777" w:rsidR="001F6B99" w:rsidRPr="001F6B99" w:rsidRDefault="001F6B99" w:rsidP="001F6B99">
      <w:pPr>
        <w:spacing w:line="276" w:lineRule="auto"/>
        <w:rPr>
          <w:rFonts w:ascii="Calibri" w:hAnsi="Calibri"/>
        </w:rPr>
      </w:pPr>
    </w:p>
    <w:p w14:paraId="420BAD48" w14:textId="3CC00FC4" w:rsidR="001F6B99" w:rsidRPr="001F6B99" w:rsidRDefault="001F6B99" w:rsidP="001F6B99">
      <w:pPr>
        <w:spacing w:line="276" w:lineRule="auto"/>
        <w:rPr>
          <w:rFonts w:ascii="Calibri" w:hAnsi="Calibri"/>
        </w:rPr>
      </w:pPr>
      <w:r w:rsidRPr="001F6B99">
        <w:rPr>
          <w:rFonts w:ascii="Calibri" w:hAnsi="Calibri"/>
        </w:rPr>
        <w:t>The first question is, is the Bible a mystical tale? Is the Bible a fairy tale because it mentions unicorns? In the second category, is the Bible merely a rulebook?</w:t>
      </w:r>
    </w:p>
    <w:p w14:paraId="55036D8F" w14:textId="77777777" w:rsidR="001F6B99" w:rsidRPr="001F6B99" w:rsidRDefault="001F6B99" w:rsidP="001F6B99">
      <w:pPr>
        <w:spacing w:line="276" w:lineRule="auto"/>
        <w:rPr>
          <w:rFonts w:ascii="Calibri" w:hAnsi="Calibri"/>
          <w:b/>
          <w:bCs/>
        </w:rPr>
      </w:pPr>
    </w:p>
    <w:p w14:paraId="7F8EEEF2" w14:textId="77777777" w:rsidR="001F6B99" w:rsidRPr="001F6B99" w:rsidRDefault="001F6B99" w:rsidP="001F6B99">
      <w:pPr>
        <w:spacing w:line="276" w:lineRule="auto"/>
        <w:rPr>
          <w:rFonts w:ascii="Calibri" w:hAnsi="Calibri"/>
        </w:rPr>
      </w:pPr>
      <w:r w:rsidRPr="001F6B99">
        <w:rPr>
          <w:rFonts w:ascii="Calibri" w:hAnsi="Calibri"/>
        </w:rPr>
        <w:t xml:space="preserve">A lot of people say, “I don't want to read the Bible. It's a bunch of rules.” That’s what we saw in the meme there about the Ten Commandments about “honor your father and mother” and then it says “hate your family,” and all that. By the way, that's Jesus using hyperbole. Jesus is not saying that you should hate your parents. Jesus is saying that your love for God should be so significant that everything else pales in comparison to it. Jesus is using a teaching method – hyperbole. </w:t>
      </w:r>
    </w:p>
    <w:p w14:paraId="2971BE9D" w14:textId="77777777" w:rsidR="001F6B99" w:rsidRPr="001F6B99" w:rsidRDefault="001F6B99" w:rsidP="001F6B99">
      <w:pPr>
        <w:spacing w:line="276" w:lineRule="auto"/>
        <w:rPr>
          <w:rFonts w:ascii="Calibri" w:hAnsi="Calibri"/>
        </w:rPr>
      </w:pPr>
    </w:p>
    <w:p w14:paraId="0BAA5AE4" w14:textId="77777777" w:rsidR="001F6B99" w:rsidRPr="001F6B99" w:rsidRDefault="001F6B99" w:rsidP="001F6B99">
      <w:pPr>
        <w:spacing w:line="276" w:lineRule="auto"/>
        <w:rPr>
          <w:rFonts w:ascii="Calibri" w:hAnsi="Calibri"/>
        </w:rPr>
      </w:pPr>
      <w:r w:rsidRPr="001F6B99">
        <w:rPr>
          <w:rFonts w:ascii="Calibri" w:hAnsi="Calibri"/>
        </w:rPr>
        <w:t xml:space="preserve">Is the Bible merely a rulebook? </w:t>
      </w:r>
    </w:p>
    <w:p w14:paraId="216D85BE" w14:textId="77777777" w:rsidR="001F6B99" w:rsidRPr="001F6B99" w:rsidRDefault="001F6B99" w:rsidP="001F6B99">
      <w:pPr>
        <w:spacing w:line="276" w:lineRule="auto"/>
        <w:rPr>
          <w:rFonts w:ascii="Calibri" w:hAnsi="Calibri"/>
        </w:rPr>
      </w:pPr>
    </w:p>
    <w:p w14:paraId="01B0843F" w14:textId="77777777" w:rsidR="001F6B99" w:rsidRPr="001F6B99" w:rsidRDefault="001F6B99" w:rsidP="001F6B99">
      <w:pPr>
        <w:spacing w:line="276" w:lineRule="auto"/>
        <w:rPr>
          <w:rFonts w:ascii="Calibri" w:hAnsi="Calibri"/>
          <w:b/>
          <w:bCs/>
        </w:rPr>
      </w:pPr>
      <w:r w:rsidRPr="001F6B99">
        <w:rPr>
          <w:rFonts w:ascii="Calibri" w:hAnsi="Calibri"/>
          <w:b/>
          <w:bCs/>
        </w:rPr>
        <w:t xml:space="preserve">2. What is wrong with mixing polyester and cotton? </w:t>
      </w:r>
    </w:p>
    <w:p w14:paraId="6BCE1D88" w14:textId="77777777" w:rsidR="001F6B99" w:rsidRPr="001F6B99" w:rsidRDefault="001F6B99" w:rsidP="001F6B99">
      <w:pPr>
        <w:spacing w:line="276" w:lineRule="auto"/>
        <w:rPr>
          <w:rFonts w:ascii="Calibri" w:hAnsi="Calibri"/>
        </w:rPr>
      </w:pPr>
    </w:p>
    <w:p w14:paraId="5D4FD089" w14:textId="77777777" w:rsidR="001F6B99" w:rsidRPr="001F6B99" w:rsidRDefault="001F6B99" w:rsidP="001F6B99">
      <w:pPr>
        <w:spacing w:line="276" w:lineRule="auto"/>
        <w:rPr>
          <w:rFonts w:ascii="Calibri" w:hAnsi="Calibri"/>
        </w:rPr>
      </w:pPr>
      <w:r w:rsidRPr="001F6B99">
        <w:rPr>
          <w:rFonts w:ascii="Calibri" w:hAnsi="Calibri"/>
        </w:rPr>
        <w:t xml:space="preserve">In the Old Testament, there are three types of rules. There are the ceremonial laws, which govern the worship of Yahweh in the temple. This is the animal sacrifice, the priest wears this outfit, the lampstand is here, on and on. Ceremonial. There are the civil laws, which govern the nation. That's how the society operated. This deal about mixed fabrics in Leviticus 19:19 is an example of that. </w:t>
      </w:r>
    </w:p>
    <w:p w14:paraId="59FFF85A" w14:textId="77777777" w:rsidR="001F6B99" w:rsidRPr="001F6B99" w:rsidRDefault="001F6B99" w:rsidP="001F6B99">
      <w:pPr>
        <w:spacing w:line="276" w:lineRule="auto"/>
        <w:rPr>
          <w:rFonts w:ascii="Calibri" w:hAnsi="Calibri"/>
        </w:rPr>
      </w:pPr>
    </w:p>
    <w:p w14:paraId="4BE773B4" w14:textId="77777777" w:rsidR="001F6B99" w:rsidRPr="001F6B99" w:rsidRDefault="001F6B99" w:rsidP="001F6B99">
      <w:pPr>
        <w:spacing w:line="276" w:lineRule="auto"/>
        <w:rPr>
          <w:rFonts w:ascii="Calibri" w:hAnsi="Calibri"/>
        </w:rPr>
      </w:pPr>
      <w:r w:rsidRPr="001F6B99">
        <w:rPr>
          <w:rFonts w:ascii="Calibri" w:hAnsi="Calibri"/>
        </w:rPr>
        <w:t>“You are to keep my statutes. Do not crossbreed two different kinds of livestock, sow your fields with two kinds of seed or put on a garment made of two kinds of material” (Leviticus 19:19).</w:t>
      </w:r>
    </w:p>
    <w:p w14:paraId="094EA686" w14:textId="77777777" w:rsidR="001F6B99" w:rsidRPr="001F6B99" w:rsidRDefault="001F6B99" w:rsidP="001F6B99">
      <w:pPr>
        <w:spacing w:line="276" w:lineRule="auto"/>
        <w:rPr>
          <w:rFonts w:ascii="Calibri" w:hAnsi="Calibri"/>
        </w:rPr>
      </w:pPr>
    </w:p>
    <w:p w14:paraId="295705E6" w14:textId="77777777" w:rsidR="001F6B99" w:rsidRPr="001F6B99" w:rsidRDefault="001F6B99" w:rsidP="001F6B99">
      <w:pPr>
        <w:spacing w:line="276" w:lineRule="auto"/>
        <w:rPr>
          <w:rFonts w:ascii="Calibri" w:hAnsi="Calibri"/>
        </w:rPr>
      </w:pPr>
      <w:r w:rsidRPr="001F6B99">
        <w:rPr>
          <w:rFonts w:ascii="Calibri" w:hAnsi="Calibri"/>
        </w:rPr>
        <w:t xml:space="preserve">He’s saying don't mix the polyester and the cotton. Don't do a blend. Don't do wool and linen. Why does God care about that? We'll talk about that. That's the civil law. </w:t>
      </w:r>
    </w:p>
    <w:p w14:paraId="0A8A0A45" w14:textId="77777777" w:rsidR="001F6B99" w:rsidRPr="001F6B99" w:rsidRDefault="001F6B99" w:rsidP="001F6B99">
      <w:pPr>
        <w:spacing w:line="276" w:lineRule="auto"/>
        <w:rPr>
          <w:rFonts w:ascii="Calibri" w:hAnsi="Calibri"/>
        </w:rPr>
      </w:pPr>
    </w:p>
    <w:p w14:paraId="6CB8B801" w14:textId="74BCE49F" w:rsidR="001F6B99" w:rsidRPr="001F6B99" w:rsidRDefault="001F6B99" w:rsidP="001F6B99">
      <w:pPr>
        <w:spacing w:line="276" w:lineRule="auto"/>
        <w:rPr>
          <w:rFonts w:ascii="Calibri" w:hAnsi="Calibri"/>
        </w:rPr>
      </w:pPr>
      <w:r w:rsidRPr="001F6B99">
        <w:rPr>
          <w:rFonts w:ascii="Calibri" w:hAnsi="Calibri"/>
        </w:rPr>
        <w:t>There's the spiritual law as well. For 2,000 years the Christian church has followed the spiritual law of God, but not the civil law or the ceremonial law because Jesus fulfilled the ceremonial and the civil. When people say to you, “</w:t>
      </w:r>
      <w:r w:rsidR="00C2611A">
        <w:rPr>
          <w:rFonts w:ascii="Calibri" w:hAnsi="Calibri"/>
        </w:rPr>
        <w:t>Y</w:t>
      </w:r>
      <w:r w:rsidRPr="001F6B99">
        <w:rPr>
          <w:rFonts w:ascii="Calibri" w:hAnsi="Calibri"/>
        </w:rPr>
        <w:t>ou're a Bible believer</w:t>
      </w:r>
      <w:r w:rsidR="00C2611A">
        <w:rPr>
          <w:rFonts w:ascii="Calibri" w:hAnsi="Calibri"/>
        </w:rPr>
        <w:t xml:space="preserve">. You’re </w:t>
      </w:r>
      <w:r w:rsidRPr="001F6B99">
        <w:rPr>
          <w:rFonts w:ascii="Calibri" w:hAnsi="Calibri"/>
        </w:rPr>
        <w:t>a Christian, right?” and they call out to you, “Why can't you get tattoos? Why can't you wear two types of fabric? Why can't you trim your beard?</w:t>
      </w:r>
      <w:r w:rsidR="005C3236">
        <w:rPr>
          <w:rFonts w:ascii="Calibri" w:hAnsi="Calibri"/>
        </w:rPr>
        <w:t xml:space="preserve">” </w:t>
      </w:r>
      <w:r w:rsidRPr="001F6B99">
        <w:rPr>
          <w:rFonts w:ascii="Calibri" w:hAnsi="Calibri"/>
        </w:rPr>
        <w:t xml:space="preserve">The answer to that is that those were laws given to the Jews in that </w:t>
      </w:r>
      <w:proofErr w:type="gramStart"/>
      <w:r w:rsidRPr="001F6B99">
        <w:rPr>
          <w:rFonts w:ascii="Calibri" w:hAnsi="Calibri"/>
        </w:rPr>
        <w:t>particular time</w:t>
      </w:r>
      <w:proofErr w:type="gramEnd"/>
      <w:r w:rsidRPr="001F6B99">
        <w:rPr>
          <w:rFonts w:ascii="Calibri" w:hAnsi="Calibri"/>
        </w:rPr>
        <w:t xml:space="preserve">. Those were the civil codes of Judaism. Christians don't follow that. If people say, “Well, why did God say that?” I don’t know. Ask my Jewish friends. I'm not sure exactly. Christians have never followed the ceremonial laws. </w:t>
      </w:r>
    </w:p>
    <w:p w14:paraId="0577EE63" w14:textId="77777777" w:rsidR="001F6B99" w:rsidRPr="001F6B99" w:rsidRDefault="001F6B99" w:rsidP="001F6B99">
      <w:pPr>
        <w:spacing w:line="276" w:lineRule="auto"/>
        <w:rPr>
          <w:rFonts w:ascii="Calibri" w:hAnsi="Calibri"/>
        </w:rPr>
      </w:pPr>
    </w:p>
    <w:p w14:paraId="6500EE5B" w14:textId="77777777" w:rsidR="001F6B99" w:rsidRPr="001F6B99" w:rsidRDefault="001F6B99" w:rsidP="001F6B99">
      <w:pPr>
        <w:spacing w:line="276" w:lineRule="auto"/>
        <w:rPr>
          <w:rFonts w:ascii="Calibri" w:hAnsi="Calibri"/>
        </w:rPr>
      </w:pPr>
      <w:r w:rsidRPr="001F6B99">
        <w:rPr>
          <w:rFonts w:ascii="Calibri" w:hAnsi="Calibri"/>
        </w:rPr>
        <w:t xml:space="preserve">Jesus is the sacrifice. Jesus is the Lamb of God, so we don't have to do animal sacrifice anymore. The civil laws were given to Israel for a particular time. We follow the spiritual laws. If you read the teachings of Jesus, Jesus continually affirms the spiritual laws of the Old Testament. The prophets do as well all the way through the Scriptures. </w:t>
      </w:r>
    </w:p>
    <w:p w14:paraId="6FC50135" w14:textId="77777777" w:rsidR="001F6B99" w:rsidRPr="001F6B99" w:rsidRDefault="001F6B99" w:rsidP="001F6B99">
      <w:pPr>
        <w:spacing w:line="276" w:lineRule="auto"/>
        <w:rPr>
          <w:rFonts w:ascii="Calibri" w:hAnsi="Calibri"/>
        </w:rPr>
      </w:pPr>
    </w:p>
    <w:p w14:paraId="6C6E82BA" w14:textId="77777777" w:rsidR="00C2611A" w:rsidRDefault="001F6B99" w:rsidP="001F6B99">
      <w:pPr>
        <w:spacing w:line="276" w:lineRule="auto"/>
        <w:rPr>
          <w:rFonts w:ascii="Calibri" w:hAnsi="Calibri"/>
        </w:rPr>
      </w:pPr>
      <w:r w:rsidRPr="001F6B99">
        <w:rPr>
          <w:rFonts w:ascii="Calibri" w:hAnsi="Calibri"/>
        </w:rPr>
        <w:t xml:space="preserve">What’s wrong with mixing polyester and cotton? If that's a problem, we're probably all in trouble. </w:t>
      </w:r>
    </w:p>
    <w:p w14:paraId="3FF2BD14" w14:textId="77777777" w:rsidR="00C2611A" w:rsidRDefault="00C2611A" w:rsidP="001F6B99">
      <w:pPr>
        <w:spacing w:line="276" w:lineRule="auto"/>
        <w:rPr>
          <w:rFonts w:ascii="Calibri" w:hAnsi="Calibri"/>
        </w:rPr>
      </w:pPr>
    </w:p>
    <w:p w14:paraId="73CC3A86" w14:textId="669A13B4" w:rsidR="001F6B99" w:rsidRPr="001F6B99" w:rsidRDefault="001F6B99" w:rsidP="001F6B99">
      <w:pPr>
        <w:spacing w:line="276" w:lineRule="auto"/>
        <w:rPr>
          <w:rFonts w:ascii="Calibri" w:hAnsi="Calibri"/>
        </w:rPr>
      </w:pPr>
      <w:r w:rsidRPr="001F6B99">
        <w:rPr>
          <w:rFonts w:ascii="Calibri" w:hAnsi="Calibri"/>
        </w:rPr>
        <w:t xml:space="preserve">I've got a picture of somebody very special right here. Who is that good-looking guy? Yes, that is me. How about that butterfly collar? Am I looking good? That was my favorite sweater given to me by my grandmother. My grandmother always gave me brown clothes. For 18 years everything was brown. I never figured that out. This brown sweater was a wool/cotton mix. That's why it looks so good. This would be problematic if I lived in Israel in the times of the Mosaic Law. I would have been in trouble. </w:t>
      </w:r>
    </w:p>
    <w:p w14:paraId="7CEE12A6" w14:textId="77777777" w:rsidR="001F6B99" w:rsidRPr="001F6B99" w:rsidRDefault="001F6B99" w:rsidP="001F6B99">
      <w:pPr>
        <w:spacing w:line="276" w:lineRule="auto"/>
        <w:rPr>
          <w:rFonts w:ascii="Calibri" w:hAnsi="Calibri"/>
        </w:rPr>
      </w:pPr>
    </w:p>
    <w:p w14:paraId="544E60C4" w14:textId="2B958DC0" w:rsidR="001F6B99" w:rsidRPr="001F6B99" w:rsidRDefault="001F6B99" w:rsidP="001F6B99">
      <w:pPr>
        <w:spacing w:line="276" w:lineRule="auto"/>
        <w:rPr>
          <w:rFonts w:ascii="Calibri" w:hAnsi="Calibri"/>
        </w:rPr>
      </w:pPr>
      <w:r w:rsidRPr="001F6B99">
        <w:rPr>
          <w:rFonts w:ascii="Calibri" w:hAnsi="Calibri"/>
        </w:rPr>
        <w:t>Why did God say to not mix the fabrics? I'm not sure if we really know all the answers to that. Maybe we would be wasting our time to spend hours talking about it. Some theologians say that the priests had specific garments. When you came to worship, you had to wear certain things. The priests were instructed to wear wool and linen, which were the two main fabrics in the ancient world. Some people see this as being set apart. Like the priests being set apart from the parishioners. That translates to the New Testament because we're to be set apart. Christians are set apart from the world</w:t>
      </w:r>
      <w:r w:rsidR="00C2611A">
        <w:rPr>
          <w:rFonts w:ascii="Calibri" w:hAnsi="Calibri"/>
        </w:rPr>
        <w:t xml:space="preserve"> (</w:t>
      </w:r>
      <w:r w:rsidRPr="001F6B99">
        <w:rPr>
          <w:rFonts w:ascii="Calibri" w:hAnsi="Calibri"/>
        </w:rPr>
        <w:t>supposed to be</w:t>
      </w:r>
      <w:r w:rsidR="00C2611A">
        <w:rPr>
          <w:rFonts w:ascii="Calibri" w:hAnsi="Calibri"/>
        </w:rPr>
        <w:t>,</w:t>
      </w:r>
      <w:r w:rsidRPr="001F6B99">
        <w:rPr>
          <w:rFonts w:ascii="Calibri" w:hAnsi="Calibri"/>
        </w:rPr>
        <w:t xml:space="preserve"> at least</w:t>
      </w:r>
      <w:r w:rsidR="00C2611A">
        <w:rPr>
          <w:rFonts w:ascii="Calibri" w:hAnsi="Calibri"/>
        </w:rPr>
        <w:t>)</w:t>
      </w:r>
      <w:r w:rsidRPr="001F6B99">
        <w:rPr>
          <w:rFonts w:ascii="Calibri" w:hAnsi="Calibri"/>
        </w:rPr>
        <w:t xml:space="preserve">. We could have that discussion. </w:t>
      </w:r>
    </w:p>
    <w:p w14:paraId="5DE31FC9" w14:textId="77777777" w:rsidR="001F6B99" w:rsidRPr="001F6B99" w:rsidRDefault="001F6B99" w:rsidP="001F6B99">
      <w:pPr>
        <w:spacing w:line="276" w:lineRule="auto"/>
        <w:rPr>
          <w:rFonts w:ascii="Calibri" w:hAnsi="Calibri"/>
        </w:rPr>
      </w:pPr>
    </w:p>
    <w:p w14:paraId="6D474107" w14:textId="77777777" w:rsidR="001F6B99" w:rsidRPr="001F6B99" w:rsidRDefault="001F6B99" w:rsidP="001F6B99">
      <w:pPr>
        <w:spacing w:line="276" w:lineRule="auto"/>
        <w:rPr>
          <w:rFonts w:ascii="Calibri" w:hAnsi="Calibri"/>
        </w:rPr>
      </w:pPr>
      <w:r w:rsidRPr="001F6B99">
        <w:rPr>
          <w:rFonts w:ascii="Calibri" w:hAnsi="Calibri"/>
        </w:rPr>
        <w:t xml:space="preserve">I also want you just to think about something today. As you think about the Scriptures, I want you to not feel like you have to understand every nuance of the Bible. Trust the message of the Bible of God's redeeming love. We shouldn't get caught up in the little bitty details. I think the answer to that is, “That’s Jewish civil law.” That’s the big answer. We can get into all the other stuff. I don't know if we really know. Maybe weird people write books about this kind of stuff. I don't know. I don't think we should worry too much. I do think we should trust God, even when we read passages of the Bible that don't make sense, whether it's in the Old or New Testament. </w:t>
      </w:r>
    </w:p>
    <w:p w14:paraId="61968FAB" w14:textId="77777777" w:rsidR="001F6B99" w:rsidRPr="001F6B99" w:rsidRDefault="001F6B99" w:rsidP="001F6B99">
      <w:pPr>
        <w:spacing w:line="276" w:lineRule="auto"/>
        <w:rPr>
          <w:rFonts w:ascii="Calibri" w:hAnsi="Calibri"/>
        </w:rPr>
      </w:pPr>
    </w:p>
    <w:p w14:paraId="68128323" w14:textId="77777777" w:rsidR="001F6B99" w:rsidRPr="001F6B99" w:rsidRDefault="001F6B99" w:rsidP="001F6B99">
      <w:pPr>
        <w:spacing w:line="276" w:lineRule="auto"/>
        <w:rPr>
          <w:rFonts w:ascii="Calibri" w:hAnsi="Calibri"/>
        </w:rPr>
      </w:pPr>
      <w:r w:rsidRPr="001F6B99">
        <w:rPr>
          <w:rFonts w:ascii="Calibri" w:hAnsi="Calibri"/>
        </w:rPr>
        <w:t xml:space="preserve">How many of you read things in the New Testament before and you're like, “That sounds kind of tough. I'm not sure about that. What is that? What does that mean?” Absolutely. We can trust God, even though we don't have all the understanding. </w:t>
      </w:r>
    </w:p>
    <w:p w14:paraId="293DC4C3" w14:textId="77777777" w:rsidR="001F6B99" w:rsidRPr="001F6B99" w:rsidRDefault="001F6B99" w:rsidP="001F6B99">
      <w:pPr>
        <w:spacing w:line="276" w:lineRule="auto"/>
        <w:rPr>
          <w:rFonts w:ascii="Calibri" w:hAnsi="Calibri"/>
        </w:rPr>
      </w:pPr>
    </w:p>
    <w:p w14:paraId="41B227A9" w14:textId="77777777" w:rsidR="001F6B99" w:rsidRPr="001F6B99" w:rsidRDefault="001F6B99" w:rsidP="001F6B99">
      <w:pPr>
        <w:spacing w:line="276" w:lineRule="auto"/>
        <w:rPr>
          <w:rFonts w:ascii="Calibri" w:hAnsi="Calibri"/>
        </w:rPr>
      </w:pPr>
      <w:r w:rsidRPr="001F6B99">
        <w:rPr>
          <w:rFonts w:ascii="Calibri" w:hAnsi="Calibri"/>
        </w:rPr>
        <w:t xml:space="preserve">Should we try to learn? Should we try to grow? Of course we should. At the same time, we don't want to shipwreck our faith because we read some verse in Leviticus that was confusing or we read something about unicorns. </w:t>
      </w:r>
    </w:p>
    <w:p w14:paraId="6AA8486C" w14:textId="77777777" w:rsidR="001F6B99" w:rsidRPr="001F6B99" w:rsidRDefault="001F6B99" w:rsidP="001F6B99">
      <w:pPr>
        <w:spacing w:line="276" w:lineRule="auto"/>
        <w:rPr>
          <w:rFonts w:ascii="Calibri" w:hAnsi="Calibri"/>
        </w:rPr>
      </w:pPr>
    </w:p>
    <w:p w14:paraId="54EF42C1" w14:textId="77777777" w:rsidR="001F6B99" w:rsidRPr="001F6B99" w:rsidRDefault="001F6B99" w:rsidP="001F6B99">
      <w:pPr>
        <w:spacing w:line="276" w:lineRule="auto"/>
        <w:rPr>
          <w:rFonts w:ascii="Calibri" w:hAnsi="Calibri"/>
          <w:b/>
          <w:bCs/>
        </w:rPr>
      </w:pPr>
      <w:r w:rsidRPr="001F6B99">
        <w:rPr>
          <w:rFonts w:ascii="Calibri" w:hAnsi="Calibri"/>
          <w:b/>
          <w:bCs/>
        </w:rPr>
        <w:t>3. What’s wrong with shrimp cocktails and pork loins?</w:t>
      </w:r>
    </w:p>
    <w:p w14:paraId="79E0D90D" w14:textId="77777777" w:rsidR="001F6B99" w:rsidRPr="001F6B99" w:rsidRDefault="001F6B99" w:rsidP="001F6B99">
      <w:pPr>
        <w:spacing w:line="276" w:lineRule="auto"/>
        <w:rPr>
          <w:rFonts w:ascii="Calibri" w:hAnsi="Calibri"/>
        </w:rPr>
      </w:pPr>
    </w:p>
    <w:p w14:paraId="41F3B9FD" w14:textId="2DF2C863" w:rsidR="001F6B99" w:rsidRPr="001F6B99" w:rsidRDefault="001F6B99" w:rsidP="001F6B99">
      <w:pPr>
        <w:spacing w:line="276" w:lineRule="auto"/>
        <w:rPr>
          <w:rFonts w:ascii="Calibri" w:hAnsi="Calibri"/>
        </w:rPr>
      </w:pPr>
      <w:r w:rsidRPr="001F6B99">
        <w:rPr>
          <w:rFonts w:ascii="Calibri" w:hAnsi="Calibri"/>
        </w:rPr>
        <w:t>This falls under the category of</w:t>
      </w:r>
      <w:r w:rsidR="002F0720">
        <w:rPr>
          <w:rFonts w:ascii="Calibri" w:hAnsi="Calibri"/>
        </w:rPr>
        <w:t>:</w:t>
      </w:r>
      <w:r w:rsidRPr="001F6B99">
        <w:rPr>
          <w:rFonts w:ascii="Calibri" w:hAnsi="Calibri"/>
        </w:rPr>
        <w:t xml:space="preserve"> </w:t>
      </w:r>
      <w:r w:rsidR="002F0720">
        <w:rPr>
          <w:rFonts w:ascii="Calibri" w:hAnsi="Calibri"/>
        </w:rPr>
        <w:t>I</w:t>
      </w:r>
      <w:r w:rsidRPr="001F6B99">
        <w:rPr>
          <w:rFonts w:ascii="Calibri" w:hAnsi="Calibri"/>
        </w:rPr>
        <w:t xml:space="preserve">s the Bible a rulebook? </w:t>
      </w:r>
    </w:p>
    <w:p w14:paraId="3E32F8E6" w14:textId="77777777" w:rsidR="001F6B99" w:rsidRPr="001F6B99" w:rsidRDefault="001F6B99" w:rsidP="001F6B99">
      <w:pPr>
        <w:spacing w:line="276" w:lineRule="auto"/>
        <w:rPr>
          <w:rFonts w:ascii="Calibri" w:hAnsi="Calibri"/>
        </w:rPr>
      </w:pPr>
    </w:p>
    <w:p w14:paraId="44836F2A" w14:textId="77777777" w:rsidR="001F6B99" w:rsidRPr="001F6B99" w:rsidRDefault="001F6B99" w:rsidP="001F6B99">
      <w:pPr>
        <w:spacing w:line="276" w:lineRule="auto"/>
        <w:rPr>
          <w:rFonts w:ascii="Calibri" w:hAnsi="Calibri"/>
        </w:rPr>
      </w:pPr>
      <w:r w:rsidRPr="001F6B99">
        <w:rPr>
          <w:rFonts w:ascii="Calibri" w:hAnsi="Calibri"/>
        </w:rPr>
        <w:t xml:space="preserve">There were dietary codes in the Old Testament. You weren't allowed to eat shrimp and pork. Again, this is civil law of Israel. Christians, to my knowledge, have enjoyed shrimp and bacon for 2,000 years. In the Christian church I don’t think this is even something we talk about. This is only people who are skeptics of the Bible trying to find fault with the Bible and trying to say that Christians are silly or hypocritical because they affirm the Bible and eat bacon. Let’s talk about it. </w:t>
      </w:r>
    </w:p>
    <w:p w14:paraId="014C6F69" w14:textId="77777777" w:rsidR="001F6B99" w:rsidRPr="001F6B99" w:rsidRDefault="001F6B99" w:rsidP="001F6B99">
      <w:pPr>
        <w:spacing w:line="276" w:lineRule="auto"/>
        <w:rPr>
          <w:rFonts w:ascii="Calibri" w:hAnsi="Calibri"/>
        </w:rPr>
      </w:pPr>
    </w:p>
    <w:p w14:paraId="6C5AB7C1" w14:textId="77777777" w:rsidR="001F6B99" w:rsidRPr="001F6B99" w:rsidRDefault="001F6B99" w:rsidP="001F6B99">
      <w:pPr>
        <w:spacing w:line="276" w:lineRule="auto"/>
        <w:rPr>
          <w:rFonts w:ascii="Calibri" w:hAnsi="Calibri"/>
        </w:rPr>
      </w:pPr>
      <w:r w:rsidRPr="001F6B99">
        <w:rPr>
          <w:rFonts w:ascii="Calibri" w:hAnsi="Calibri"/>
        </w:rPr>
        <w:lastRenderedPageBreak/>
        <w:t xml:space="preserve">I don't know why God said that. I'm not sure. I do know that shellfish are the scavengers of the ocean. My doctor told me one time, “Don't eat shrimp. If you want to eat really good, eat chicken and beef and other meats because shrimp are the filters of the ocean. They eat whatever's on the bottom. They’re not healthy.” We know that pork is not as healthy for us as some other meats. Maybe God was looking out for the health of the Israelites. </w:t>
      </w:r>
    </w:p>
    <w:p w14:paraId="6F48522F" w14:textId="77777777" w:rsidR="001F6B99" w:rsidRPr="001F6B99" w:rsidRDefault="001F6B99" w:rsidP="001F6B99">
      <w:pPr>
        <w:spacing w:line="276" w:lineRule="auto"/>
        <w:rPr>
          <w:rFonts w:ascii="Calibri" w:hAnsi="Calibri"/>
        </w:rPr>
      </w:pPr>
    </w:p>
    <w:p w14:paraId="25DE139F" w14:textId="77777777" w:rsidR="005C3236" w:rsidRDefault="001F6B99" w:rsidP="001F6B99">
      <w:pPr>
        <w:spacing w:line="276" w:lineRule="auto"/>
        <w:rPr>
          <w:rFonts w:ascii="Calibri" w:hAnsi="Calibri"/>
        </w:rPr>
      </w:pPr>
      <w:r w:rsidRPr="001F6B99">
        <w:rPr>
          <w:rFonts w:ascii="Calibri" w:hAnsi="Calibri"/>
        </w:rPr>
        <w:t>Also</w:t>
      </w:r>
      <w:r w:rsidR="002F0720">
        <w:rPr>
          <w:rFonts w:ascii="Calibri" w:hAnsi="Calibri"/>
        </w:rPr>
        <w:t xml:space="preserve"> </w:t>
      </w:r>
      <w:r w:rsidRPr="001F6B99">
        <w:rPr>
          <w:rFonts w:ascii="Calibri" w:hAnsi="Calibri"/>
        </w:rPr>
        <w:t xml:space="preserve">if pork is not cooked correctly, it's very sensitive. You can get really sick eating pork. There may have been some concerns about the diet and about what's safe and whatnot. </w:t>
      </w:r>
    </w:p>
    <w:p w14:paraId="402D874E" w14:textId="77777777" w:rsidR="005C3236" w:rsidRDefault="005C3236" w:rsidP="001F6B99">
      <w:pPr>
        <w:spacing w:line="276" w:lineRule="auto"/>
        <w:rPr>
          <w:rFonts w:ascii="Calibri" w:hAnsi="Calibri"/>
        </w:rPr>
      </w:pPr>
    </w:p>
    <w:p w14:paraId="4485D008" w14:textId="53A370DC" w:rsidR="001F6B99" w:rsidRPr="001F6B99" w:rsidRDefault="001F6B99" w:rsidP="001F6B99">
      <w:pPr>
        <w:spacing w:line="276" w:lineRule="auto"/>
        <w:rPr>
          <w:rFonts w:ascii="Calibri" w:hAnsi="Calibri"/>
        </w:rPr>
      </w:pPr>
      <w:r w:rsidRPr="001F6B99">
        <w:rPr>
          <w:rFonts w:ascii="Calibri" w:hAnsi="Calibri"/>
        </w:rPr>
        <w:t xml:space="preserve">We also know that Jesus abolished this in the gospels. </w:t>
      </w:r>
    </w:p>
    <w:p w14:paraId="5C8A9F97" w14:textId="77777777" w:rsidR="001F6B99" w:rsidRPr="001F6B99" w:rsidRDefault="001F6B99" w:rsidP="001F6B99">
      <w:pPr>
        <w:spacing w:line="276" w:lineRule="auto"/>
        <w:rPr>
          <w:rFonts w:ascii="Calibri" w:hAnsi="Calibri"/>
        </w:rPr>
      </w:pPr>
    </w:p>
    <w:p w14:paraId="4D195825" w14:textId="77777777" w:rsidR="001F6B99" w:rsidRPr="001F6B99" w:rsidRDefault="001F6B99" w:rsidP="001F6B99">
      <w:pPr>
        <w:spacing w:line="276" w:lineRule="auto"/>
        <w:rPr>
          <w:rFonts w:ascii="Calibri" w:hAnsi="Calibri"/>
        </w:rPr>
      </w:pPr>
      <w:r w:rsidRPr="001F6B99">
        <w:rPr>
          <w:rFonts w:ascii="Calibri" w:hAnsi="Calibri"/>
        </w:rPr>
        <w:t xml:space="preserve">“When he went to the house away from the crowd, his disciples asked him about the parable. He said to them, ‘Are you also lacking in understanding? Don't you realize that nothing going into a person from the outside can defile him? For it doesn't go into the heart but into the stomach and is eliminated’ (thus he declared all foods clean)” (Mark 7:17-19). </w:t>
      </w:r>
    </w:p>
    <w:p w14:paraId="605759AF" w14:textId="77777777" w:rsidR="001F6B99" w:rsidRPr="001F6B99" w:rsidRDefault="001F6B99" w:rsidP="001F6B99">
      <w:pPr>
        <w:spacing w:line="276" w:lineRule="auto"/>
        <w:rPr>
          <w:rFonts w:ascii="Calibri" w:hAnsi="Calibri"/>
        </w:rPr>
      </w:pPr>
    </w:p>
    <w:p w14:paraId="12186B0A" w14:textId="77777777" w:rsidR="001F6B99" w:rsidRPr="001F6B99" w:rsidRDefault="001F6B99" w:rsidP="001F6B99">
      <w:pPr>
        <w:spacing w:line="276" w:lineRule="auto"/>
        <w:rPr>
          <w:rFonts w:ascii="Calibri" w:hAnsi="Calibri"/>
        </w:rPr>
      </w:pPr>
      <w:r w:rsidRPr="001F6B99">
        <w:rPr>
          <w:rFonts w:ascii="Calibri" w:hAnsi="Calibri"/>
        </w:rPr>
        <w:t xml:space="preserve">Before, there were clean and unclean foods. Jesus says, “I'm not as worried about the food that you eat. I'm worried about your heart. I want to talk to you about this, not about shrimp and bacon and whatnot.” </w:t>
      </w:r>
    </w:p>
    <w:p w14:paraId="4DCF17A7" w14:textId="77777777" w:rsidR="001F6B99" w:rsidRPr="001F6B99" w:rsidRDefault="001F6B99" w:rsidP="001F6B99">
      <w:pPr>
        <w:spacing w:line="276" w:lineRule="auto"/>
        <w:rPr>
          <w:rFonts w:ascii="Calibri" w:hAnsi="Calibri"/>
        </w:rPr>
      </w:pPr>
    </w:p>
    <w:p w14:paraId="1CCB4447" w14:textId="77777777" w:rsidR="001F6B99" w:rsidRPr="001F6B99" w:rsidRDefault="001F6B99" w:rsidP="001F6B99">
      <w:pPr>
        <w:spacing w:line="276" w:lineRule="auto"/>
        <w:rPr>
          <w:rFonts w:ascii="Calibri" w:hAnsi="Calibri"/>
        </w:rPr>
      </w:pPr>
      <w:r w:rsidRPr="001F6B99">
        <w:rPr>
          <w:rFonts w:ascii="Calibri" w:hAnsi="Calibri"/>
        </w:rPr>
        <w:t xml:space="preserve">Peter has that vision in Acts 10 at the house of Cornelius, where God tells him, “You can eat all types of foods.” If you have questions about what was reversed, or why, or how was it different in the New Testament, there are always passages that we can talk about with that. I just want you to see the big picture. The reason that we don't follow the dietary codes is because they were given to the people of Israel for a certain time, for a certain place. Christians have never followed that. </w:t>
      </w:r>
    </w:p>
    <w:p w14:paraId="3D070CC5" w14:textId="77777777" w:rsidR="001F6B99" w:rsidRPr="001F6B99" w:rsidRDefault="001F6B99" w:rsidP="001F6B99">
      <w:pPr>
        <w:spacing w:line="276" w:lineRule="auto"/>
        <w:rPr>
          <w:rFonts w:ascii="Calibri" w:hAnsi="Calibri"/>
        </w:rPr>
      </w:pPr>
    </w:p>
    <w:p w14:paraId="5281A527" w14:textId="77777777" w:rsidR="001F6B99" w:rsidRPr="001F6B99" w:rsidRDefault="001F6B99" w:rsidP="001F6B99">
      <w:pPr>
        <w:spacing w:line="276" w:lineRule="auto"/>
        <w:rPr>
          <w:rFonts w:ascii="Calibri" w:hAnsi="Calibri"/>
        </w:rPr>
      </w:pPr>
      <w:r w:rsidRPr="001F6B99">
        <w:rPr>
          <w:rFonts w:ascii="Calibri" w:hAnsi="Calibri"/>
        </w:rPr>
        <w:t xml:space="preserve">Is the Bible just a rule book? </w:t>
      </w:r>
    </w:p>
    <w:p w14:paraId="52A99CDD" w14:textId="77777777" w:rsidR="001F6B99" w:rsidRPr="001F6B99" w:rsidRDefault="001F6B99" w:rsidP="001F6B99">
      <w:pPr>
        <w:spacing w:line="276" w:lineRule="auto"/>
        <w:rPr>
          <w:rFonts w:ascii="Calibri" w:hAnsi="Calibri"/>
        </w:rPr>
      </w:pPr>
    </w:p>
    <w:p w14:paraId="4FF3A001" w14:textId="62CC229B" w:rsidR="001F6B99" w:rsidRPr="001F6B99" w:rsidRDefault="001F6B99" w:rsidP="001F6B99">
      <w:pPr>
        <w:spacing w:line="276" w:lineRule="auto"/>
        <w:rPr>
          <w:rFonts w:ascii="Calibri" w:hAnsi="Calibri"/>
        </w:rPr>
      </w:pPr>
      <w:r w:rsidRPr="001F6B99">
        <w:rPr>
          <w:rFonts w:ascii="Calibri" w:hAnsi="Calibri"/>
        </w:rPr>
        <w:t xml:space="preserve">Now it's very in vogue to eat certain diets. People are like, “I'm vegan.” People are proud. “I’m gluten free.” “I’m kosher.” It’s really not that different today. People have certain diets that they eat and things like that that's familiar to us in our culture as well. People have been eating certain diets for I'm sure thousands of years. </w:t>
      </w:r>
    </w:p>
    <w:p w14:paraId="504E1869" w14:textId="77777777" w:rsidR="001F6B99" w:rsidRPr="001F6B99" w:rsidRDefault="001F6B99" w:rsidP="001F6B99">
      <w:pPr>
        <w:spacing w:line="276" w:lineRule="auto"/>
        <w:rPr>
          <w:rFonts w:ascii="Calibri" w:hAnsi="Calibri"/>
        </w:rPr>
      </w:pPr>
    </w:p>
    <w:p w14:paraId="5F0B4A03" w14:textId="77777777" w:rsidR="001F6B99" w:rsidRPr="001F6B99" w:rsidRDefault="001F6B99" w:rsidP="001F6B99">
      <w:pPr>
        <w:spacing w:line="276" w:lineRule="auto"/>
        <w:rPr>
          <w:rFonts w:ascii="Calibri" w:hAnsi="Calibri"/>
          <w:b/>
          <w:bCs/>
        </w:rPr>
      </w:pPr>
      <w:r w:rsidRPr="001F6B99">
        <w:rPr>
          <w:rFonts w:ascii="Calibri" w:hAnsi="Calibri"/>
          <w:b/>
          <w:bCs/>
        </w:rPr>
        <w:t>4. Is slavery a sin?</w:t>
      </w:r>
    </w:p>
    <w:p w14:paraId="4F233513" w14:textId="77777777" w:rsidR="001F6B99" w:rsidRPr="001F6B99" w:rsidRDefault="001F6B99" w:rsidP="001F6B99">
      <w:pPr>
        <w:spacing w:line="276" w:lineRule="auto"/>
        <w:rPr>
          <w:rFonts w:ascii="Calibri" w:hAnsi="Calibri"/>
        </w:rPr>
      </w:pPr>
    </w:p>
    <w:p w14:paraId="14B7E788" w14:textId="77777777" w:rsidR="001F6B99" w:rsidRPr="001F6B99" w:rsidRDefault="001F6B99" w:rsidP="001F6B99">
      <w:pPr>
        <w:spacing w:line="276" w:lineRule="auto"/>
        <w:rPr>
          <w:rFonts w:ascii="Calibri" w:hAnsi="Calibri"/>
        </w:rPr>
      </w:pPr>
      <w:r w:rsidRPr="001F6B99">
        <w:rPr>
          <w:rFonts w:ascii="Calibri" w:hAnsi="Calibri"/>
        </w:rPr>
        <w:t xml:space="preserve">Let’s talk about slavery in the Bible. </w:t>
      </w:r>
    </w:p>
    <w:p w14:paraId="6E3A06C6" w14:textId="77777777" w:rsidR="001F6B99" w:rsidRPr="001F6B99" w:rsidRDefault="001F6B99" w:rsidP="001F6B99">
      <w:pPr>
        <w:spacing w:line="276" w:lineRule="auto"/>
        <w:rPr>
          <w:rFonts w:ascii="Calibri" w:hAnsi="Calibri"/>
        </w:rPr>
      </w:pPr>
    </w:p>
    <w:p w14:paraId="4322C6E0" w14:textId="77777777" w:rsidR="001F6B99" w:rsidRPr="001F6B99" w:rsidRDefault="001F6B99" w:rsidP="001F6B99">
      <w:pPr>
        <w:spacing w:line="276" w:lineRule="auto"/>
        <w:rPr>
          <w:rFonts w:ascii="Calibri" w:hAnsi="Calibri"/>
        </w:rPr>
      </w:pPr>
      <w:r w:rsidRPr="001F6B99">
        <w:rPr>
          <w:rFonts w:ascii="Calibri" w:hAnsi="Calibri"/>
        </w:rPr>
        <w:t xml:space="preserve">“When a man sells his daughter as a concubine, she is not to leave as the male slaves do. If she is displeasing to her master, who choose her or himself, then he must let her be redeemed. He has no right to sell her to foreigners because he acted treacherously toward her. Or if he chooses her for his son, he must deal with her according to the customary treatment of daughters” (Exodus 21:7). </w:t>
      </w:r>
    </w:p>
    <w:p w14:paraId="28345D43" w14:textId="77777777" w:rsidR="001F6B99" w:rsidRPr="001F6B99" w:rsidRDefault="001F6B99" w:rsidP="001F6B99">
      <w:pPr>
        <w:spacing w:line="276" w:lineRule="auto"/>
        <w:rPr>
          <w:rFonts w:ascii="Calibri" w:hAnsi="Calibri"/>
        </w:rPr>
      </w:pPr>
    </w:p>
    <w:p w14:paraId="7BEA9DAA" w14:textId="762D7585" w:rsidR="001F6B99" w:rsidRPr="001F6B99" w:rsidRDefault="001F6B99" w:rsidP="001F6B99">
      <w:pPr>
        <w:spacing w:line="276" w:lineRule="auto"/>
        <w:rPr>
          <w:rFonts w:ascii="Calibri" w:hAnsi="Calibri"/>
        </w:rPr>
      </w:pPr>
      <w:r w:rsidRPr="001F6B99">
        <w:rPr>
          <w:rFonts w:ascii="Calibri" w:hAnsi="Calibri"/>
        </w:rPr>
        <w:t xml:space="preserve">In this passage in ancient Israel, one of the civil laws was that men could sell their daughters as a slave. This sounds very troubling, but let's think about this for just a minute. There's no social safety debt. If a family is destitute </w:t>
      </w:r>
      <w:r w:rsidR="004E6CBD">
        <w:rPr>
          <w:rFonts w:ascii="Calibri" w:hAnsi="Calibri"/>
        </w:rPr>
        <w:t>–</w:t>
      </w:r>
      <w:r w:rsidRPr="001F6B99">
        <w:rPr>
          <w:rFonts w:ascii="Calibri" w:hAnsi="Calibri"/>
        </w:rPr>
        <w:t xml:space="preserve"> </w:t>
      </w:r>
      <w:r w:rsidR="004E6CBD">
        <w:rPr>
          <w:rFonts w:ascii="Calibri" w:hAnsi="Calibri"/>
        </w:rPr>
        <w:t>they have</w:t>
      </w:r>
      <w:r w:rsidRPr="001F6B99">
        <w:rPr>
          <w:rFonts w:ascii="Calibri" w:hAnsi="Calibri"/>
        </w:rPr>
        <w:t xml:space="preserve"> no food, nowhere to go, no shelter (this is an extreme example, but there is provision in this by Moses)</w:t>
      </w:r>
      <w:r w:rsidR="004E6CBD">
        <w:rPr>
          <w:rFonts w:ascii="Calibri" w:hAnsi="Calibri"/>
        </w:rPr>
        <w:t xml:space="preserve"> – a</w:t>
      </w:r>
      <w:r w:rsidRPr="001F6B99">
        <w:rPr>
          <w:rFonts w:ascii="Calibri" w:hAnsi="Calibri"/>
        </w:rPr>
        <w:t xml:space="preserve"> man could sell his daughter as an indentured servant. This is more of an indentured servant than it is when we think about North American slavery like in the 1800s in America. This is different. A Jewish man could sell his daughter </w:t>
      </w:r>
      <w:r w:rsidR="002F0720">
        <w:rPr>
          <w:rFonts w:ascii="Calibri" w:hAnsi="Calibri"/>
        </w:rPr>
        <w:t xml:space="preserve">– </w:t>
      </w:r>
      <w:r w:rsidRPr="001F6B99">
        <w:rPr>
          <w:rFonts w:ascii="Calibri" w:hAnsi="Calibri"/>
        </w:rPr>
        <w:t xml:space="preserve">for a period of time she works for the family and then she's released at a later time. It's like a loan. An indentured servant was something that was very much a part of the ancient world. </w:t>
      </w:r>
    </w:p>
    <w:p w14:paraId="72AF8A27" w14:textId="77777777" w:rsidR="001F6B99" w:rsidRPr="001F6B99" w:rsidRDefault="001F6B99" w:rsidP="001F6B99">
      <w:pPr>
        <w:spacing w:line="276" w:lineRule="auto"/>
        <w:rPr>
          <w:rFonts w:ascii="Calibri" w:hAnsi="Calibri"/>
        </w:rPr>
      </w:pPr>
    </w:p>
    <w:p w14:paraId="5353DCB3" w14:textId="6CD47F7E" w:rsidR="001F6B99" w:rsidRPr="001F6B99" w:rsidRDefault="001F6B99" w:rsidP="001F6B99">
      <w:pPr>
        <w:spacing w:line="276" w:lineRule="auto"/>
        <w:rPr>
          <w:rFonts w:ascii="Calibri" w:hAnsi="Calibri"/>
        </w:rPr>
      </w:pPr>
      <w:r w:rsidRPr="001F6B99">
        <w:rPr>
          <w:rFonts w:ascii="Calibri" w:hAnsi="Calibri"/>
        </w:rPr>
        <w:t>You notice that God gives parameters in doing this. In other words, you can't sell her to the pagan</w:t>
      </w:r>
      <w:r w:rsidR="002F0720">
        <w:rPr>
          <w:rFonts w:ascii="Calibri" w:hAnsi="Calibri"/>
        </w:rPr>
        <w:t xml:space="preserve"> </w:t>
      </w:r>
      <w:r w:rsidRPr="001F6B99">
        <w:rPr>
          <w:rFonts w:ascii="Calibri" w:hAnsi="Calibri"/>
        </w:rPr>
        <w:t xml:space="preserve">Assyrian people the next town over. If your son marries the daughter, you’ve got to go through all the processes of treating her as the bride-to-be. There are rules around that. This is not like slavery like we think of when we see movies and think about African Americans coming to North America and the Civil War and all of that. That's not what this is. This is a social mechanism to help a family get out of debt. This is to help protect the family if extreme circumstances come. This is what Exodus 21 is talking about there. </w:t>
      </w:r>
    </w:p>
    <w:p w14:paraId="53469378" w14:textId="77777777" w:rsidR="001F6B99" w:rsidRPr="001F6B99" w:rsidRDefault="001F6B99" w:rsidP="001F6B99">
      <w:pPr>
        <w:spacing w:line="276" w:lineRule="auto"/>
        <w:rPr>
          <w:rFonts w:ascii="Calibri" w:hAnsi="Calibri"/>
        </w:rPr>
      </w:pPr>
    </w:p>
    <w:p w14:paraId="559457A1" w14:textId="77777777" w:rsidR="001F6B99" w:rsidRPr="001F6B99" w:rsidRDefault="001F6B99" w:rsidP="001F6B99">
      <w:pPr>
        <w:spacing w:line="276" w:lineRule="auto"/>
        <w:rPr>
          <w:rFonts w:ascii="Calibri" w:hAnsi="Calibri"/>
        </w:rPr>
      </w:pPr>
      <w:r w:rsidRPr="001F6B99">
        <w:rPr>
          <w:rFonts w:ascii="Calibri" w:hAnsi="Calibri"/>
        </w:rPr>
        <w:t xml:space="preserve">In the New Testament, approximately 30% of people in the Roman Empire were slaves. Many of them were indentured servants. There were people who were even doctors and school teachers who were indentured servants. You could borrow money to go to college and be an indentured servant. This was very much a part of the culture. That's why Jesus never said, “Abolish all slavery.” Jesus never said, “Slavery is great.” Jesus didn't talk about it in those terms. </w:t>
      </w:r>
    </w:p>
    <w:p w14:paraId="36F2B10D" w14:textId="77777777" w:rsidR="001F6B99" w:rsidRPr="001F6B99" w:rsidRDefault="001F6B99" w:rsidP="001F6B99">
      <w:pPr>
        <w:spacing w:line="276" w:lineRule="auto"/>
        <w:rPr>
          <w:rFonts w:ascii="Calibri" w:hAnsi="Calibri"/>
        </w:rPr>
      </w:pPr>
    </w:p>
    <w:p w14:paraId="177F1957" w14:textId="11EC9195" w:rsidR="001F6B99" w:rsidRPr="001F6B99" w:rsidRDefault="001F6B99" w:rsidP="001F6B99">
      <w:pPr>
        <w:spacing w:line="276" w:lineRule="auto"/>
        <w:rPr>
          <w:rFonts w:ascii="Calibri" w:hAnsi="Calibri"/>
        </w:rPr>
      </w:pPr>
      <w:r w:rsidRPr="001F6B99">
        <w:rPr>
          <w:rFonts w:ascii="Calibri" w:hAnsi="Calibri"/>
        </w:rPr>
        <w:t xml:space="preserve">I think the spirit of the Bible is very much against slavery. One of my favorite examples about that is the book of Philemon. Philemon is one chapter of the Bible. Onesimus is a slave. He runs away, he meets the Apostle Paul, and Paul leads him to faith in Christ. Paul tells him to go back to his slave master and reconcile. He takes a letter with him written by Paul. Paul basically says, “I'm sending the slave back to you. He's your brother in Christ. I want you to release him legally </w:t>
      </w:r>
      <w:r w:rsidRPr="001F6B99">
        <w:rPr>
          <w:rFonts w:ascii="Calibri" w:hAnsi="Calibri"/>
        </w:rPr>
        <w:lastRenderedPageBreak/>
        <w:t xml:space="preserve">and put it on my tab.” It's cool because you see Paul's respect for authority and at the same time you see him helping Onesimus find freedom. He's challenging Philemon to set the slave free. That's a great example over there in the New Testament. </w:t>
      </w:r>
    </w:p>
    <w:p w14:paraId="01FBDB60" w14:textId="77777777" w:rsidR="001F6B99" w:rsidRPr="001F6B99" w:rsidRDefault="001F6B99" w:rsidP="001F6B99">
      <w:pPr>
        <w:spacing w:line="276" w:lineRule="auto"/>
        <w:rPr>
          <w:rFonts w:ascii="Calibri" w:hAnsi="Calibri"/>
        </w:rPr>
      </w:pPr>
    </w:p>
    <w:p w14:paraId="361BB144" w14:textId="2A40AD0A" w:rsidR="001F6B99" w:rsidRPr="001F6B99" w:rsidRDefault="001F6B99" w:rsidP="001F6B99">
      <w:pPr>
        <w:spacing w:line="276" w:lineRule="auto"/>
        <w:rPr>
          <w:rFonts w:ascii="Calibri" w:hAnsi="Calibri"/>
        </w:rPr>
      </w:pPr>
      <w:r w:rsidRPr="001F6B99">
        <w:rPr>
          <w:rFonts w:ascii="Calibri" w:hAnsi="Calibri"/>
        </w:rPr>
        <w:t>“Slaves, obey your human masters with fear and trembling, in the sincerity of your heart, as you would Christ. Don't work only while being watched, as people-pleasers, but as slaves of Christ, do</w:t>
      </w:r>
      <w:r w:rsidR="002F0720">
        <w:rPr>
          <w:rFonts w:ascii="Calibri" w:hAnsi="Calibri"/>
        </w:rPr>
        <w:t>ing</w:t>
      </w:r>
      <w:r w:rsidRPr="001F6B99">
        <w:rPr>
          <w:rFonts w:ascii="Calibri" w:hAnsi="Calibri"/>
        </w:rPr>
        <w:t xml:space="preserve"> God's will from your heart. Serve with a good attitude, as </w:t>
      </w:r>
      <w:r w:rsidR="002F0720">
        <w:rPr>
          <w:rFonts w:ascii="Calibri" w:hAnsi="Calibri"/>
        </w:rPr>
        <w:t xml:space="preserve">to </w:t>
      </w:r>
      <w:r w:rsidRPr="001F6B99">
        <w:rPr>
          <w:rFonts w:ascii="Calibri" w:hAnsi="Calibri"/>
        </w:rPr>
        <w:t>the Lord not to people” (Ephesians 6:5).</w:t>
      </w:r>
    </w:p>
    <w:p w14:paraId="5F6C4ACE" w14:textId="77777777" w:rsidR="001F6B99" w:rsidRPr="001F6B99" w:rsidRDefault="001F6B99" w:rsidP="001F6B99">
      <w:pPr>
        <w:spacing w:line="276" w:lineRule="auto"/>
        <w:rPr>
          <w:rFonts w:ascii="Calibri" w:hAnsi="Calibri"/>
        </w:rPr>
      </w:pPr>
    </w:p>
    <w:p w14:paraId="587EAE28" w14:textId="7E70E1FA" w:rsidR="001F6B99" w:rsidRPr="001F6B99" w:rsidRDefault="001F6B99" w:rsidP="001F6B99">
      <w:pPr>
        <w:spacing w:line="276" w:lineRule="auto"/>
        <w:rPr>
          <w:rFonts w:ascii="Calibri" w:hAnsi="Calibri"/>
        </w:rPr>
      </w:pPr>
      <w:r w:rsidRPr="001F6B99">
        <w:rPr>
          <w:rFonts w:ascii="Calibri" w:hAnsi="Calibri"/>
        </w:rPr>
        <w:t xml:space="preserve">This is not a passage about slavery </w:t>
      </w:r>
      <w:r w:rsidR="004E6CBD">
        <w:rPr>
          <w:rFonts w:ascii="Calibri" w:hAnsi="Calibri"/>
        </w:rPr>
        <w:t xml:space="preserve">being </w:t>
      </w:r>
      <w:r w:rsidRPr="001F6B99">
        <w:rPr>
          <w:rFonts w:ascii="Calibri" w:hAnsi="Calibri"/>
        </w:rPr>
        <w:t>good or bad. Paul just says, “If you are a slave, let your slave master see Christ in you because the conversion of your slave master is the greatest thing that could ever happen in his life.” Does that make sense? He's not saying disregard the relationship that you have with the slave master. Let God work in and through your submission and your kindness t</w:t>
      </w:r>
      <w:r w:rsidR="004E6CBD">
        <w:rPr>
          <w:rFonts w:ascii="Calibri" w:hAnsi="Calibri"/>
        </w:rPr>
        <w:t>o</w:t>
      </w:r>
      <w:r w:rsidRPr="001F6B99">
        <w:rPr>
          <w:rFonts w:ascii="Calibri" w:hAnsi="Calibri"/>
        </w:rPr>
        <w:t xml:space="preserve"> that person. </w:t>
      </w:r>
    </w:p>
    <w:p w14:paraId="0EEC0EE6" w14:textId="77777777" w:rsidR="001F6B99" w:rsidRPr="001F6B99" w:rsidRDefault="001F6B99" w:rsidP="001F6B99">
      <w:pPr>
        <w:spacing w:line="276" w:lineRule="auto"/>
        <w:rPr>
          <w:rFonts w:ascii="Calibri" w:hAnsi="Calibri"/>
        </w:rPr>
      </w:pPr>
    </w:p>
    <w:p w14:paraId="11044348" w14:textId="4D2CC6B6" w:rsidR="001F6B99" w:rsidRPr="001F6B99" w:rsidRDefault="001F6B99" w:rsidP="001F6B99">
      <w:pPr>
        <w:spacing w:line="276" w:lineRule="auto"/>
        <w:rPr>
          <w:rFonts w:ascii="Calibri" w:hAnsi="Calibri"/>
        </w:rPr>
      </w:pPr>
      <w:r w:rsidRPr="001F6B99">
        <w:rPr>
          <w:rFonts w:ascii="Calibri" w:hAnsi="Calibri"/>
        </w:rPr>
        <w:t xml:space="preserve">Ephesians 6 is all about relationships. You have children and parents. You have husbands and wives in Ephesians 5. You have slaves and slave masters. </w:t>
      </w:r>
      <w:r w:rsidR="004E6CBD">
        <w:rPr>
          <w:rFonts w:ascii="Calibri" w:hAnsi="Calibri"/>
        </w:rPr>
        <w:t>These chapters are</w:t>
      </w:r>
      <w:r w:rsidRPr="001F6B99">
        <w:rPr>
          <w:rFonts w:ascii="Calibri" w:hAnsi="Calibri"/>
        </w:rPr>
        <w:t xml:space="preserve"> more about relationships than anything else. </w:t>
      </w:r>
    </w:p>
    <w:p w14:paraId="6B95DDB2" w14:textId="77777777" w:rsidR="001F6B99" w:rsidRPr="001F6B99" w:rsidRDefault="001F6B99" w:rsidP="001F6B99">
      <w:pPr>
        <w:spacing w:line="276" w:lineRule="auto"/>
        <w:rPr>
          <w:rFonts w:ascii="Calibri" w:hAnsi="Calibri"/>
        </w:rPr>
      </w:pPr>
    </w:p>
    <w:p w14:paraId="6F66ECDF" w14:textId="69A8304D" w:rsidR="001F6B99" w:rsidRPr="001F6B99" w:rsidRDefault="001F6B99" w:rsidP="001F6B99">
      <w:pPr>
        <w:spacing w:line="276" w:lineRule="auto"/>
        <w:rPr>
          <w:rFonts w:ascii="Calibri" w:hAnsi="Calibri"/>
        </w:rPr>
      </w:pPr>
      <w:r w:rsidRPr="001F6B99">
        <w:rPr>
          <w:rFonts w:ascii="Calibri" w:hAnsi="Calibri"/>
        </w:rPr>
        <w:t xml:space="preserve">It is also true that in Europe and in North America the people who ended slavery, that movement was led by Bible-believing Christians. There’s question about that. If you look at history, that bears a lot of fruit. The spirit of the New Testament is freedom. </w:t>
      </w:r>
    </w:p>
    <w:p w14:paraId="5A9A26EA" w14:textId="77777777" w:rsidR="001F6B99" w:rsidRPr="001F6B99" w:rsidRDefault="001F6B99" w:rsidP="001F6B99">
      <w:pPr>
        <w:spacing w:line="276" w:lineRule="auto"/>
        <w:rPr>
          <w:rFonts w:ascii="Calibri" w:hAnsi="Calibri"/>
        </w:rPr>
      </w:pPr>
    </w:p>
    <w:p w14:paraId="66D3BB3E" w14:textId="77777777" w:rsidR="001F6B99" w:rsidRPr="001F6B99" w:rsidRDefault="001F6B99" w:rsidP="001F6B99">
      <w:pPr>
        <w:spacing w:line="276" w:lineRule="auto"/>
        <w:rPr>
          <w:rFonts w:ascii="Calibri" w:hAnsi="Calibri"/>
        </w:rPr>
      </w:pPr>
      <w:r w:rsidRPr="001F6B99">
        <w:rPr>
          <w:rFonts w:ascii="Calibri" w:hAnsi="Calibri"/>
        </w:rPr>
        <w:t xml:space="preserve">“There is no Jew or Greek, slave or free, male or female; since you are all one in Christ” (Galatians 3:28). </w:t>
      </w:r>
    </w:p>
    <w:p w14:paraId="63C32A5D" w14:textId="77777777" w:rsidR="001F6B99" w:rsidRPr="001F6B99" w:rsidRDefault="001F6B99" w:rsidP="001F6B99">
      <w:pPr>
        <w:spacing w:line="276" w:lineRule="auto"/>
        <w:rPr>
          <w:rFonts w:ascii="Calibri" w:hAnsi="Calibri"/>
        </w:rPr>
      </w:pPr>
    </w:p>
    <w:p w14:paraId="513D20C1" w14:textId="77777777" w:rsidR="001F6B99" w:rsidRPr="001F6B99" w:rsidRDefault="001F6B99" w:rsidP="001F6B99">
      <w:pPr>
        <w:spacing w:line="276" w:lineRule="auto"/>
        <w:rPr>
          <w:rFonts w:ascii="Calibri" w:hAnsi="Calibri"/>
        </w:rPr>
      </w:pPr>
      <w:r w:rsidRPr="001F6B99">
        <w:rPr>
          <w:rFonts w:ascii="Calibri" w:hAnsi="Calibri"/>
        </w:rPr>
        <w:t>That's the way that Paul looked at it. We’re all one together.</w:t>
      </w:r>
    </w:p>
    <w:p w14:paraId="311E6654" w14:textId="77777777" w:rsidR="001F6B99" w:rsidRPr="001F6B99" w:rsidRDefault="001F6B99" w:rsidP="001F6B99">
      <w:pPr>
        <w:spacing w:line="276" w:lineRule="auto"/>
        <w:rPr>
          <w:rFonts w:ascii="Calibri" w:hAnsi="Calibri"/>
        </w:rPr>
      </w:pPr>
    </w:p>
    <w:p w14:paraId="764872AA" w14:textId="77777777" w:rsidR="001F6B99" w:rsidRPr="001F6B99" w:rsidRDefault="001F6B99" w:rsidP="001F6B99">
      <w:pPr>
        <w:spacing w:line="276" w:lineRule="auto"/>
        <w:rPr>
          <w:rFonts w:ascii="Calibri" w:hAnsi="Calibri"/>
        </w:rPr>
      </w:pPr>
      <w:r w:rsidRPr="001F6B99">
        <w:rPr>
          <w:rFonts w:ascii="Calibri" w:hAnsi="Calibri"/>
        </w:rPr>
        <w:t xml:space="preserve">I hope that helps a little bit. That is one question that a lot of people ask. There are some good reasons to ask the question. </w:t>
      </w:r>
    </w:p>
    <w:p w14:paraId="5463CEE8" w14:textId="77777777" w:rsidR="001F6B99" w:rsidRPr="001F6B99" w:rsidRDefault="001F6B99" w:rsidP="001F6B99">
      <w:pPr>
        <w:spacing w:line="276" w:lineRule="auto"/>
        <w:rPr>
          <w:rFonts w:ascii="Calibri" w:hAnsi="Calibri"/>
        </w:rPr>
      </w:pPr>
    </w:p>
    <w:p w14:paraId="14056A62" w14:textId="77777777" w:rsidR="001F6B99" w:rsidRPr="001F6B99" w:rsidRDefault="001F6B99" w:rsidP="001F6B99">
      <w:pPr>
        <w:spacing w:line="276" w:lineRule="auto"/>
        <w:rPr>
          <w:rFonts w:ascii="Calibri" w:hAnsi="Calibri"/>
        </w:rPr>
      </w:pPr>
      <w:r w:rsidRPr="001F6B99">
        <w:rPr>
          <w:rFonts w:ascii="Calibri" w:hAnsi="Calibri"/>
        </w:rPr>
        <w:t>Let’s end on number five. This one might be one of the tougher ones to talk about.</w:t>
      </w:r>
    </w:p>
    <w:p w14:paraId="2ECEEBBF" w14:textId="77777777" w:rsidR="001F6B99" w:rsidRPr="001F6B99" w:rsidRDefault="001F6B99" w:rsidP="001F6B99">
      <w:pPr>
        <w:spacing w:line="276" w:lineRule="auto"/>
        <w:rPr>
          <w:rFonts w:ascii="Calibri" w:hAnsi="Calibri"/>
        </w:rPr>
      </w:pPr>
    </w:p>
    <w:p w14:paraId="5336D66D" w14:textId="77777777" w:rsidR="001F6B99" w:rsidRPr="001F6B99" w:rsidRDefault="001F6B99" w:rsidP="001F6B99">
      <w:pPr>
        <w:spacing w:line="276" w:lineRule="auto"/>
        <w:rPr>
          <w:rFonts w:ascii="Calibri" w:hAnsi="Calibri"/>
        </w:rPr>
      </w:pPr>
      <w:r w:rsidRPr="001F6B99">
        <w:rPr>
          <w:rFonts w:ascii="Calibri" w:hAnsi="Calibri"/>
          <w:b/>
          <w:bCs/>
        </w:rPr>
        <w:t>5. Why would God want a girl to marry her rapist?</w:t>
      </w:r>
      <w:r w:rsidRPr="001F6B99">
        <w:rPr>
          <w:rFonts w:ascii="Calibri" w:hAnsi="Calibri"/>
        </w:rPr>
        <w:t xml:space="preserve"> </w:t>
      </w:r>
    </w:p>
    <w:p w14:paraId="79CCFDD8" w14:textId="77777777" w:rsidR="001F6B99" w:rsidRPr="001F6B99" w:rsidRDefault="001F6B99" w:rsidP="001F6B99">
      <w:pPr>
        <w:spacing w:line="276" w:lineRule="auto"/>
        <w:rPr>
          <w:rFonts w:ascii="Calibri" w:hAnsi="Calibri"/>
        </w:rPr>
      </w:pPr>
    </w:p>
    <w:p w14:paraId="48333709" w14:textId="1CA5B124" w:rsidR="001F6B99" w:rsidRPr="001F6B99" w:rsidRDefault="001F6B99" w:rsidP="001F6B99">
      <w:pPr>
        <w:spacing w:line="276" w:lineRule="auto"/>
        <w:rPr>
          <w:rFonts w:ascii="Calibri" w:hAnsi="Calibri"/>
        </w:rPr>
      </w:pPr>
      <w:r w:rsidRPr="001F6B99">
        <w:rPr>
          <w:rFonts w:ascii="Calibri" w:hAnsi="Calibri"/>
        </w:rPr>
        <w:lastRenderedPageBreak/>
        <w:t>Deuteronomy 22:28-29. I don't know if you guys have been doing any devotional reading from Deuteronomy 22, but you might have come up with this verse. The title for this would be</w:t>
      </w:r>
      <w:r w:rsidR="00032692">
        <w:rPr>
          <w:rFonts w:ascii="Calibri" w:hAnsi="Calibri"/>
        </w:rPr>
        <w:t>:</w:t>
      </w:r>
      <w:r w:rsidRPr="001F6B99">
        <w:rPr>
          <w:rFonts w:ascii="Calibri" w:hAnsi="Calibri"/>
        </w:rPr>
        <w:t xml:space="preserve"> </w:t>
      </w:r>
      <w:r w:rsidR="00032692">
        <w:rPr>
          <w:rFonts w:ascii="Calibri" w:hAnsi="Calibri"/>
        </w:rPr>
        <w:t>I</w:t>
      </w:r>
      <w:r w:rsidRPr="001F6B99">
        <w:rPr>
          <w:rFonts w:ascii="Calibri" w:hAnsi="Calibri"/>
        </w:rPr>
        <w:t xml:space="preserve">s the Bible oppressive? I would put that into this category. </w:t>
      </w:r>
    </w:p>
    <w:p w14:paraId="6FD33FF0" w14:textId="77777777" w:rsidR="001F6B99" w:rsidRPr="001F6B99" w:rsidRDefault="001F6B99" w:rsidP="001F6B99">
      <w:pPr>
        <w:spacing w:line="276" w:lineRule="auto"/>
        <w:rPr>
          <w:rFonts w:ascii="Calibri" w:hAnsi="Calibri"/>
        </w:rPr>
      </w:pPr>
    </w:p>
    <w:p w14:paraId="1648DB11" w14:textId="77777777" w:rsidR="001F6B99" w:rsidRPr="001F6B99" w:rsidRDefault="001F6B99" w:rsidP="001F6B99">
      <w:pPr>
        <w:spacing w:line="276" w:lineRule="auto"/>
        <w:rPr>
          <w:rFonts w:ascii="Calibri" w:hAnsi="Calibri"/>
        </w:rPr>
      </w:pPr>
      <w:r w:rsidRPr="001F6B99">
        <w:rPr>
          <w:rFonts w:ascii="Calibri" w:hAnsi="Calibri"/>
        </w:rPr>
        <w:t>“If a man encounters a young woman, a virgin who is not engaged, takes hold of her and rapes her, and they are discovered, the man who raped her is to give the young woman's father fifty shekels of silver, and she will become his wife because he violated her. He cannot divorce her as long as he lives” (Deuteronomy 22:28-29).</w:t>
      </w:r>
    </w:p>
    <w:p w14:paraId="0408DED7" w14:textId="77777777" w:rsidR="001F6B99" w:rsidRPr="001F6B99" w:rsidRDefault="001F6B99" w:rsidP="001F6B99">
      <w:pPr>
        <w:spacing w:line="276" w:lineRule="auto"/>
        <w:rPr>
          <w:rFonts w:ascii="Calibri" w:hAnsi="Calibri"/>
        </w:rPr>
      </w:pPr>
    </w:p>
    <w:p w14:paraId="63599267" w14:textId="77777777" w:rsidR="001F6B99" w:rsidRPr="001F6B99" w:rsidRDefault="001F6B99" w:rsidP="001F6B99">
      <w:pPr>
        <w:spacing w:line="276" w:lineRule="auto"/>
        <w:rPr>
          <w:rFonts w:ascii="Calibri" w:hAnsi="Calibri"/>
        </w:rPr>
      </w:pPr>
      <w:r w:rsidRPr="001F6B99">
        <w:rPr>
          <w:rFonts w:ascii="Calibri" w:hAnsi="Calibri"/>
        </w:rPr>
        <w:t>This sounds terrible. Think about this. This woman is raped and then the Bible is encouraging her to marry her rapist. That’s pretty bad. We could all agree on that. I don’t think we have to argue on that.</w:t>
      </w:r>
    </w:p>
    <w:p w14:paraId="7E527160" w14:textId="77777777" w:rsidR="001F6B99" w:rsidRPr="001F6B99" w:rsidRDefault="001F6B99" w:rsidP="001F6B99">
      <w:pPr>
        <w:spacing w:line="276" w:lineRule="auto"/>
        <w:rPr>
          <w:rFonts w:ascii="Calibri" w:hAnsi="Calibri"/>
        </w:rPr>
      </w:pPr>
    </w:p>
    <w:p w14:paraId="3BD468A9" w14:textId="1C484F19" w:rsidR="001F6B99" w:rsidRPr="001F6B99" w:rsidRDefault="001F6B99" w:rsidP="001F6B99">
      <w:pPr>
        <w:spacing w:line="276" w:lineRule="auto"/>
        <w:rPr>
          <w:rFonts w:ascii="Calibri" w:hAnsi="Calibri"/>
        </w:rPr>
      </w:pPr>
      <w:r w:rsidRPr="001F6B99">
        <w:rPr>
          <w:rFonts w:ascii="Calibri" w:hAnsi="Calibri"/>
        </w:rPr>
        <w:t>In the ancient world, patriarchal society, women are seen as lesser value. A woman who's been sexually active is somebody who many times no one would want to marry. You have this girl who's innocent. She's been violated by this man. Nobody else wants to marry her. She might have a child by the rapist. What is she going to do? Is she going to be a prostitute? Women don't own land. Women don't have careers. Women don't work. Women don't have money. What do they do? There’s a provision here that says, “If you rape this girl, then you can pay the dowry and you can marry the girl.”  It doesn't say that the woman has to do that. I do want to make that clear. The Bible doesn't say that the woman has to do that. It just says that if the man rapes this woman,</w:t>
      </w:r>
      <w:r w:rsidR="00032692">
        <w:rPr>
          <w:rFonts w:ascii="Calibri" w:hAnsi="Calibri"/>
        </w:rPr>
        <w:t xml:space="preserve"> </w:t>
      </w:r>
      <w:r w:rsidRPr="001F6B99">
        <w:rPr>
          <w:rFonts w:ascii="Calibri" w:hAnsi="Calibri"/>
        </w:rPr>
        <w:t>he</w:t>
      </w:r>
      <w:r w:rsidR="00947EF6">
        <w:rPr>
          <w:rFonts w:ascii="Calibri" w:hAnsi="Calibri"/>
        </w:rPr>
        <w:t xml:space="preserve"> has</w:t>
      </w:r>
      <w:r w:rsidRPr="001F6B99">
        <w:rPr>
          <w:rFonts w:ascii="Calibri" w:hAnsi="Calibri"/>
        </w:rPr>
        <w:t xml:space="preserve"> to pay the fine and be willing to take care of this woman because she may not have any help. </w:t>
      </w:r>
    </w:p>
    <w:p w14:paraId="5EBFEDBD" w14:textId="77777777" w:rsidR="001F6B99" w:rsidRPr="001F6B99" w:rsidRDefault="001F6B99" w:rsidP="001F6B99">
      <w:pPr>
        <w:spacing w:line="276" w:lineRule="auto"/>
        <w:rPr>
          <w:rFonts w:ascii="Calibri" w:hAnsi="Calibri"/>
        </w:rPr>
      </w:pPr>
    </w:p>
    <w:p w14:paraId="04105D68" w14:textId="44395CB8" w:rsidR="001F6B99" w:rsidRPr="001F6B99" w:rsidRDefault="001F6B99" w:rsidP="001F6B99">
      <w:pPr>
        <w:spacing w:line="276" w:lineRule="auto"/>
        <w:rPr>
          <w:rFonts w:ascii="Calibri" w:hAnsi="Calibri"/>
        </w:rPr>
      </w:pPr>
      <w:r w:rsidRPr="001F6B99">
        <w:rPr>
          <w:rFonts w:ascii="Calibri" w:hAnsi="Calibri"/>
        </w:rPr>
        <w:t xml:space="preserve">If you put yourself into the culture of what's going on, I think it helps us to look at the Bible a little bit differently. Again, the greatest way to understand the Bible is what is </w:t>
      </w:r>
      <w:r w:rsidR="00032692">
        <w:rPr>
          <w:rFonts w:ascii="Calibri" w:hAnsi="Calibri"/>
        </w:rPr>
        <w:t xml:space="preserve">the </w:t>
      </w:r>
      <w:r w:rsidRPr="001F6B99">
        <w:rPr>
          <w:rFonts w:ascii="Calibri" w:hAnsi="Calibri"/>
        </w:rPr>
        <w:t xml:space="preserve">author's intent? A lot of times we read the Bible through the lens of our own culture and our own surroundings. If we can understand what's going on in the ancient world, we have a little better perspective. </w:t>
      </w:r>
    </w:p>
    <w:p w14:paraId="02DC07EC" w14:textId="77777777" w:rsidR="001F6B99" w:rsidRPr="001F6B99" w:rsidRDefault="001F6B99" w:rsidP="001F6B99">
      <w:pPr>
        <w:spacing w:line="276" w:lineRule="auto"/>
        <w:rPr>
          <w:rFonts w:ascii="Calibri" w:hAnsi="Calibri"/>
        </w:rPr>
      </w:pPr>
    </w:p>
    <w:p w14:paraId="4E28917F" w14:textId="77777777" w:rsidR="001F6B99" w:rsidRPr="001F6B99" w:rsidRDefault="001F6B99" w:rsidP="001F6B99">
      <w:pPr>
        <w:spacing w:line="276" w:lineRule="auto"/>
        <w:rPr>
          <w:rFonts w:ascii="Calibri" w:hAnsi="Calibri"/>
        </w:rPr>
      </w:pPr>
      <w:r w:rsidRPr="001F6B99">
        <w:rPr>
          <w:rFonts w:ascii="Calibri" w:hAnsi="Calibri"/>
        </w:rPr>
        <w:t xml:space="preserve">Now listen. This is never God's plan, obviously. When we sin, we screw things up. We make a big </w:t>
      </w:r>
      <w:proofErr w:type="spellStart"/>
      <w:r w:rsidRPr="001F6B99">
        <w:rPr>
          <w:rFonts w:ascii="Calibri" w:hAnsi="Calibri"/>
        </w:rPr>
        <w:t>honkin</w:t>
      </w:r>
      <w:proofErr w:type="spellEnd"/>
      <w:r w:rsidRPr="001F6B99">
        <w:rPr>
          <w:rFonts w:ascii="Calibri" w:hAnsi="Calibri"/>
        </w:rPr>
        <w:t xml:space="preserve">’ mess. I think Moses and the civil law of Israel is trying to brace up the best-case scenario out of a terrible situation. That’s extremely difficult. I don't know how you make anything good out of rape. It’s bad. We also don't want a young girl to be starving on the side of the road with a child as a prostitute and whatnot either. We can think about that. </w:t>
      </w:r>
    </w:p>
    <w:p w14:paraId="056287CA" w14:textId="77777777" w:rsidR="001F6B99" w:rsidRPr="001F6B99" w:rsidRDefault="001F6B99" w:rsidP="001F6B99">
      <w:pPr>
        <w:spacing w:line="276" w:lineRule="auto"/>
        <w:rPr>
          <w:rFonts w:ascii="Calibri" w:hAnsi="Calibri"/>
        </w:rPr>
      </w:pPr>
    </w:p>
    <w:p w14:paraId="300001E9" w14:textId="026545D4" w:rsidR="001F6B99" w:rsidRPr="001F6B99" w:rsidRDefault="001F6B99" w:rsidP="001F6B99">
      <w:pPr>
        <w:spacing w:line="276" w:lineRule="auto"/>
        <w:rPr>
          <w:rFonts w:ascii="Calibri" w:hAnsi="Calibri"/>
        </w:rPr>
      </w:pPr>
      <w:r w:rsidRPr="001F6B99">
        <w:rPr>
          <w:rFonts w:ascii="Calibri" w:hAnsi="Calibri"/>
        </w:rPr>
        <w:lastRenderedPageBreak/>
        <w:t>I feel like I've been very heady today. Very thoughtful. Why does all this matter? Can we wrap this up</w:t>
      </w:r>
      <w:r w:rsidR="00032692">
        <w:rPr>
          <w:rFonts w:ascii="Calibri" w:hAnsi="Calibri"/>
        </w:rPr>
        <w:t xml:space="preserve">? </w:t>
      </w:r>
      <w:r w:rsidRPr="001F6B99">
        <w:rPr>
          <w:rFonts w:ascii="Calibri" w:hAnsi="Calibri"/>
        </w:rPr>
        <w:t xml:space="preserve">All this matters because if the Bible is the living </w:t>
      </w:r>
      <w:r w:rsidR="00032692">
        <w:rPr>
          <w:rFonts w:ascii="Calibri" w:hAnsi="Calibri"/>
        </w:rPr>
        <w:t>W</w:t>
      </w:r>
      <w:r w:rsidRPr="001F6B99">
        <w:rPr>
          <w:rFonts w:ascii="Calibri" w:hAnsi="Calibri"/>
        </w:rPr>
        <w:t xml:space="preserve">ord of God, you can trust it. If it's inspired by God, it's trustworthy and reliable. </w:t>
      </w:r>
    </w:p>
    <w:p w14:paraId="0B5623F6" w14:textId="77777777" w:rsidR="001F6B99" w:rsidRPr="001F6B99" w:rsidRDefault="001F6B99" w:rsidP="001F6B99">
      <w:pPr>
        <w:spacing w:line="276" w:lineRule="auto"/>
        <w:rPr>
          <w:rFonts w:ascii="Calibri" w:hAnsi="Calibri"/>
        </w:rPr>
      </w:pPr>
    </w:p>
    <w:p w14:paraId="02AE3F74" w14:textId="63963403" w:rsidR="001F6B99" w:rsidRPr="001F6B99" w:rsidRDefault="001F6B99" w:rsidP="001F6B99">
      <w:pPr>
        <w:spacing w:line="276" w:lineRule="auto"/>
        <w:rPr>
          <w:rFonts w:ascii="Calibri" w:hAnsi="Calibri"/>
        </w:rPr>
      </w:pPr>
      <w:r w:rsidRPr="001F6B99">
        <w:rPr>
          <w:rFonts w:ascii="Calibri" w:hAnsi="Calibri"/>
        </w:rPr>
        <w:t xml:space="preserve">Here's where this all breaks down and this matters. God wants us to use the Bible to make all of the big decisions in life. I'm not talking about what you eat for breakfast in the morning, but I'm talking about how you live, how you think, the relationships that you have, who you marry, how you raise your children, what you do with your money, what kind of person you are. How do you treat your neighbor? How do you forgive people who have wronged you? How do you resolve conflict? How do you deal with a mental health crisis? How do you deal with a terminal illness when you go to the doctor and you get a bad report? All these great situations in life – how do we respond? What do we do? The Bible, God's Word, has been given to us as a lens, as a filter, so that we can see the world from God's vantage point and so we can do the right thing and make the hard calls in life with confidence that the Scriptures are going to guide us. </w:t>
      </w:r>
    </w:p>
    <w:p w14:paraId="71C5099F" w14:textId="77777777" w:rsidR="001F6B99" w:rsidRPr="001F6B99" w:rsidRDefault="001F6B99" w:rsidP="001F6B99">
      <w:pPr>
        <w:spacing w:line="276" w:lineRule="auto"/>
        <w:rPr>
          <w:rFonts w:ascii="Calibri" w:hAnsi="Calibri"/>
        </w:rPr>
      </w:pPr>
    </w:p>
    <w:p w14:paraId="2F0F19B8" w14:textId="77777777" w:rsidR="001F6B99" w:rsidRPr="001F6B99" w:rsidRDefault="001F6B99" w:rsidP="001F6B99">
      <w:pPr>
        <w:spacing w:line="276" w:lineRule="auto"/>
        <w:rPr>
          <w:rFonts w:ascii="Calibri" w:hAnsi="Calibri"/>
        </w:rPr>
      </w:pPr>
      <w:r w:rsidRPr="001F6B99">
        <w:rPr>
          <w:rFonts w:ascii="Calibri" w:hAnsi="Calibri"/>
        </w:rPr>
        <w:t xml:space="preserve">When we're not deterred by some of these questions and we have a greater certainty about God's word, then we will have a more intimate relationship with God and we will have more clarity on the things that God wants us to do. </w:t>
      </w:r>
    </w:p>
    <w:p w14:paraId="715A631C" w14:textId="77777777" w:rsidR="001F6B99" w:rsidRPr="001F6B99" w:rsidRDefault="001F6B99" w:rsidP="001F6B99">
      <w:pPr>
        <w:spacing w:line="276" w:lineRule="auto"/>
        <w:rPr>
          <w:rFonts w:ascii="Calibri" w:hAnsi="Calibri"/>
        </w:rPr>
      </w:pPr>
    </w:p>
    <w:p w14:paraId="33991D03" w14:textId="68FEF33F" w:rsidR="001F6B99" w:rsidRPr="001F6B99" w:rsidRDefault="001F6B99" w:rsidP="001F6B99">
      <w:pPr>
        <w:spacing w:line="276" w:lineRule="auto"/>
        <w:rPr>
          <w:rFonts w:ascii="Calibri" w:hAnsi="Calibri"/>
        </w:rPr>
      </w:pPr>
      <w:r w:rsidRPr="001F6B99">
        <w:rPr>
          <w:rFonts w:ascii="Calibri" w:hAnsi="Calibri"/>
        </w:rPr>
        <w:t>We're living in a time where people know more about stuff than they’ve ever know before with the internet and YouTube and everything else. I'll tell you, in the 1990s</w:t>
      </w:r>
      <w:r w:rsidR="00032692">
        <w:rPr>
          <w:rFonts w:ascii="Calibri" w:hAnsi="Calibri"/>
        </w:rPr>
        <w:t xml:space="preserve"> </w:t>
      </w:r>
      <w:r w:rsidRPr="001F6B99">
        <w:rPr>
          <w:rFonts w:ascii="Calibri" w:hAnsi="Calibri"/>
        </w:rPr>
        <w:t>when I was in seminary, no non-Christian would have even known these weird verses that I brought up to you. I didn't even know these verses. I didn't even know the unicorns until last week</w:t>
      </w:r>
      <w:r w:rsidR="00947EF6">
        <w:rPr>
          <w:rFonts w:ascii="Calibri" w:hAnsi="Calibri"/>
        </w:rPr>
        <w:t>!</w:t>
      </w:r>
      <w:r w:rsidRPr="001F6B99">
        <w:rPr>
          <w:rFonts w:ascii="Calibri" w:hAnsi="Calibri"/>
        </w:rPr>
        <w:t xml:space="preserve"> That’s new to me. Now with the internet and memes, people can click on something for 30 seconds. </w:t>
      </w:r>
    </w:p>
    <w:p w14:paraId="13FACEE3" w14:textId="77777777" w:rsidR="001F6B99" w:rsidRPr="001F6B99" w:rsidRDefault="001F6B99" w:rsidP="001F6B99">
      <w:pPr>
        <w:spacing w:line="276" w:lineRule="auto"/>
        <w:rPr>
          <w:rFonts w:ascii="Calibri" w:hAnsi="Calibri"/>
        </w:rPr>
      </w:pPr>
    </w:p>
    <w:p w14:paraId="55DAED11" w14:textId="1ADFEC91" w:rsidR="00032692" w:rsidRDefault="001F6B99" w:rsidP="001F6B99">
      <w:pPr>
        <w:spacing w:line="276" w:lineRule="auto"/>
        <w:rPr>
          <w:rFonts w:ascii="Calibri" w:hAnsi="Calibri"/>
        </w:rPr>
      </w:pPr>
      <w:r w:rsidRPr="001F6B99">
        <w:rPr>
          <w:rFonts w:ascii="Calibri" w:hAnsi="Calibri"/>
        </w:rPr>
        <w:t>I'm amazed at people sometimes who have grown up in church</w:t>
      </w:r>
      <w:r w:rsidR="00947EF6">
        <w:rPr>
          <w:rFonts w:ascii="Calibri" w:hAnsi="Calibri"/>
        </w:rPr>
        <w:t>, who</w:t>
      </w:r>
      <w:r w:rsidRPr="001F6B99">
        <w:rPr>
          <w:rFonts w:ascii="Calibri" w:hAnsi="Calibri"/>
        </w:rPr>
        <w:t xml:space="preserve"> love the Bible</w:t>
      </w:r>
      <w:r w:rsidR="00947EF6">
        <w:rPr>
          <w:rFonts w:ascii="Calibri" w:hAnsi="Calibri"/>
        </w:rPr>
        <w:t>,</w:t>
      </w:r>
      <w:r w:rsidRPr="001F6B99">
        <w:rPr>
          <w:rFonts w:ascii="Calibri" w:hAnsi="Calibri"/>
        </w:rPr>
        <w:t xml:space="preserve"> love God's </w:t>
      </w:r>
      <w:r w:rsidR="00032692">
        <w:rPr>
          <w:rFonts w:ascii="Calibri" w:hAnsi="Calibri"/>
        </w:rPr>
        <w:t>W</w:t>
      </w:r>
      <w:r w:rsidRPr="001F6B99">
        <w:rPr>
          <w:rFonts w:ascii="Calibri" w:hAnsi="Calibri"/>
        </w:rPr>
        <w:t>ord</w:t>
      </w:r>
      <w:r w:rsidR="00947EF6">
        <w:rPr>
          <w:rFonts w:ascii="Calibri" w:hAnsi="Calibri"/>
        </w:rPr>
        <w:t>,</w:t>
      </w:r>
      <w:r w:rsidRPr="001F6B99">
        <w:rPr>
          <w:rFonts w:ascii="Calibri" w:hAnsi="Calibri"/>
        </w:rPr>
        <w:t xml:space="preserve"> love the Christian tradition, and all those things,</w:t>
      </w:r>
      <w:r w:rsidR="00032692">
        <w:rPr>
          <w:rFonts w:ascii="Calibri" w:hAnsi="Calibri"/>
        </w:rPr>
        <w:t xml:space="preserve"> then</w:t>
      </w:r>
      <w:r w:rsidRPr="001F6B99">
        <w:rPr>
          <w:rFonts w:ascii="Calibri" w:hAnsi="Calibri"/>
        </w:rPr>
        <w:t xml:space="preserve"> they read something about unicorns</w:t>
      </w:r>
      <w:r w:rsidR="00032692">
        <w:rPr>
          <w:rFonts w:ascii="Calibri" w:hAnsi="Calibri"/>
        </w:rPr>
        <w:t xml:space="preserve"> </w:t>
      </w:r>
      <w:r w:rsidRPr="001F6B99">
        <w:rPr>
          <w:rFonts w:ascii="Calibri" w:hAnsi="Calibri"/>
        </w:rPr>
        <w:t xml:space="preserve">and they're like, “I guess it's all garbage. It’s all out the window.” You’re like, “Wait!” </w:t>
      </w:r>
    </w:p>
    <w:p w14:paraId="15E2EB69" w14:textId="77777777" w:rsidR="00032692" w:rsidRDefault="00032692" w:rsidP="001F6B99">
      <w:pPr>
        <w:spacing w:line="276" w:lineRule="auto"/>
        <w:rPr>
          <w:rFonts w:ascii="Calibri" w:hAnsi="Calibri"/>
        </w:rPr>
      </w:pPr>
    </w:p>
    <w:p w14:paraId="17DFA94B" w14:textId="4AC58097" w:rsidR="001F6B99" w:rsidRPr="001F6B99" w:rsidRDefault="001F6B99" w:rsidP="001F6B99">
      <w:pPr>
        <w:spacing w:line="276" w:lineRule="auto"/>
        <w:rPr>
          <w:rFonts w:ascii="Calibri" w:hAnsi="Calibri"/>
        </w:rPr>
      </w:pPr>
      <w:r w:rsidRPr="001F6B99">
        <w:rPr>
          <w:rFonts w:ascii="Calibri" w:hAnsi="Calibri"/>
        </w:rPr>
        <w:t xml:space="preserve">This is not a time for Christians to hide or to be embarrassed. This is a time for us to study, learn, and to give an account. There are reasonable explanations for every hard passage in the Bible. It will just take a deep breath and think about some of the concepts that we talked about today. I am certain that you'll have greater confidence in the Bible and you'll be able to answer people's questions that are around you. Amen. </w:t>
      </w:r>
    </w:p>
    <w:p w14:paraId="7A6E5904" w14:textId="77777777" w:rsidR="001F6B99" w:rsidRPr="001F6B99" w:rsidRDefault="001F6B99" w:rsidP="001F6B99">
      <w:pPr>
        <w:spacing w:line="276" w:lineRule="auto"/>
        <w:rPr>
          <w:rFonts w:ascii="Calibri" w:hAnsi="Calibri"/>
        </w:rPr>
      </w:pPr>
    </w:p>
    <w:p w14:paraId="7659E62F" w14:textId="77777777" w:rsidR="001F6B99" w:rsidRPr="001F6B99" w:rsidRDefault="001F6B99" w:rsidP="001F6B99">
      <w:pPr>
        <w:spacing w:line="276" w:lineRule="auto"/>
        <w:rPr>
          <w:rFonts w:ascii="Calibri" w:hAnsi="Calibri"/>
        </w:rPr>
      </w:pPr>
      <w:r w:rsidRPr="001F6B99">
        <w:rPr>
          <w:rFonts w:ascii="Calibri" w:hAnsi="Calibri"/>
        </w:rPr>
        <w:br w:type="page"/>
      </w:r>
    </w:p>
    <w:p w14:paraId="71E0A350" w14:textId="77777777" w:rsidR="001F6B99" w:rsidRPr="001F6B99" w:rsidRDefault="001F6B99" w:rsidP="001F6B99">
      <w:pPr>
        <w:spacing w:line="276" w:lineRule="auto"/>
        <w:rPr>
          <w:rFonts w:ascii="Calibri" w:hAnsi="Calibri"/>
          <w:sz w:val="28"/>
          <w:szCs w:val="28"/>
        </w:rPr>
      </w:pPr>
      <w:r w:rsidRPr="001F6B99">
        <w:rPr>
          <w:rFonts w:ascii="Calibri" w:hAnsi="Calibri"/>
          <w:b/>
          <w:bCs/>
          <w:sz w:val="28"/>
          <w:szCs w:val="28"/>
          <w:u w:val="single"/>
        </w:rPr>
        <w:lastRenderedPageBreak/>
        <w:t>OUTLINE</w:t>
      </w:r>
    </w:p>
    <w:p w14:paraId="51E63936" w14:textId="77777777" w:rsidR="001F6B99" w:rsidRPr="001F6B99" w:rsidRDefault="001F6B99" w:rsidP="001F6B99">
      <w:pPr>
        <w:spacing w:line="276" w:lineRule="auto"/>
        <w:rPr>
          <w:rFonts w:ascii="Calibri" w:hAnsi="Calibri"/>
        </w:rPr>
      </w:pPr>
    </w:p>
    <w:p w14:paraId="082D9DEB" w14:textId="77777777" w:rsidR="001F6B99" w:rsidRPr="001F6B99" w:rsidRDefault="001F6B99" w:rsidP="001F6B99">
      <w:pPr>
        <w:spacing w:line="276" w:lineRule="auto"/>
        <w:rPr>
          <w:rFonts w:ascii="Calibri" w:hAnsi="Calibri"/>
        </w:rPr>
      </w:pPr>
      <w:r w:rsidRPr="001F6B99">
        <w:rPr>
          <w:rFonts w:ascii="Calibri" w:hAnsi="Calibri"/>
        </w:rPr>
        <w:t>“All Scripture is inspired by God and is profitable for teaching, for rebuking, for correcting, for training in righteousness.”</w:t>
      </w:r>
    </w:p>
    <w:p w14:paraId="590FF6EB" w14:textId="77777777" w:rsidR="001F6B99" w:rsidRPr="001F6B99" w:rsidRDefault="001F6B99" w:rsidP="001F6B99">
      <w:pPr>
        <w:spacing w:line="276" w:lineRule="auto"/>
        <w:rPr>
          <w:rFonts w:ascii="Calibri" w:hAnsi="Calibri"/>
        </w:rPr>
      </w:pPr>
      <w:r w:rsidRPr="001F6B99">
        <w:rPr>
          <w:rFonts w:ascii="Calibri" w:hAnsi="Calibri"/>
        </w:rPr>
        <w:t xml:space="preserve">2 Timothy 3:16 (CSB) </w:t>
      </w:r>
    </w:p>
    <w:p w14:paraId="54807833" w14:textId="77777777" w:rsidR="001F6B99" w:rsidRPr="001F6B99" w:rsidRDefault="001F6B99" w:rsidP="001F6B99">
      <w:pPr>
        <w:spacing w:line="276" w:lineRule="auto"/>
        <w:rPr>
          <w:rFonts w:ascii="Calibri" w:hAnsi="Calibri"/>
        </w:rPr>
      </w:pPr>
    </w:p>
    <w:p w14:paraId="5F902CC5" w14:textId="77777777" w:rsidR="001F6B99" w:rsidRPr="001F6B99" w:rsidRDefault="001F6B99" w:rsidP="001F6B99">
      <w:pPr>
        <w:spacing w:line="276" w:lineRule="auto"/>
        <w:rPr>
          <w:rFonts w:ascii="Calibri" w:hAnsi="Calibri"/>
        </w:rPr>
      </w:pPr>
      <w:r w:rsidRPr="001F6B99">
        <w:rPr>
          <w:rFonts w:ascii="Calibri" w:hAnsi="Calibri"/>
        </w:rPr>
        <w:t>“Above all, you know this: No prophecy of Scripture comes from the prophet’s own interpretation, because no prophecy ever came by the will of man; instead, men spoke from God as they were carried along by the Holy Spirit.”</w:t>
      </w:r>
    </w:p>
    <w:p w14:paraId="39125F27" w14:textId="77777777" w:rsidR="001F6B99" w:rsidRPr="001F6B99" w:rsidRDefault="001F6B99" w:rsidP="001F6B99">
      <w:pPr>
        <w:spacing w:line="276" w:lineRule="auto"/>
        <w:rPr>
          <w:rFonts w:ascii="Calibri" w:hAnsi="Calibri"/>
        </w:rPr>
      </w:pPr>
      <w:r w:rsidRPr="001F6B99">
        <w:rPr>
          <w:rFonts w:ascii="Calibri" w:hAnsi="Calibri"/>
        </w:rPr>
        <w:t>2 Peter 1:20-21 (CSB)</w:t>
      </w:r>
    </w:p>
    <w:p w14:paraId="10D92FFD" w14:textId="77777777" w:rsidR="001F6B99" w:rsidRPr="001F6B99" w:rsidRDefault="001F6B99" w:rsidP="001F6B99">
      <w:pPr>
        <w:spacing w:line="276" w:lineRule="auto"/>
        <w:rPr>
          <w:rFonts w:ascii="Calibri" w:hAnsi="Calibri"/>
        </w:rPr>
      </w:pPr>
    </w:p>
    <w:p w14:paraId="7712C80F" w14:textId="77777777" w:rsidR="001F6B99" w:rsidRPr="001F6B99" w:rsidRDefault="001F6B99" w:rsidP="001F6B99">
      <w:pPr>
        <w:spacing w:line="276" w:lineRule="auto"/>
        <w:rPr>
          <w:rFonts w:ascii="Calibri" w:hAnsi="Calibri"/>
        </w:rPr>
      </w:pPr>
      <w:r w:rsidRPr="001F6B99">
        <w:rPr>
          <w:rFonts w:ascii="Calibri" w:hAnsi="Calibri"/>
          <w:b/>
          <w:bCs/>
        </w:rPr>
        <w:t>1. Is the Bible a fairy tale because it mentions unicorns?</w:t>
      </w:r>
      <w:r w:rsidRPr="001F6B99">
        <w:rPr>
          <w:rFonts w:ascii="Calibri" w:hAnsi="Calibri"/>
        </w:rPr>
        <w:t xml:space="preserve"> </w:t>
      </w:r>
    </w:p>
    <w:p w14:paraId="2691EEC6" w14:textId="77777777" w:rsidR="001F6B99" w:rsidRPr="001F6B99" w:rsidRDefault="001F6B99" w:rsidP="001F6B99">
      <w:pPr>
        <w:spacing w:line="276" w:lineRule="auto"/>
        <w:rPr>
          <w:rFonts w:ascii="Calibri" w:hAnsi="Calibri"/>
        </w:rPr>
      </w:pPr>
    </w:p>
    <w:p w14:paraId="4781D70E" w14:textId="77777777" w:rsidR="001F6B99" w:rsidRPr="001F6B99" w:rsidRDefault="001F6B99" w:rsidP="001F6B99">
      <w:pPr>
        <w:spacing w:line="276" w:lineRule="auto"/>
        <w:rPr>
          <w:rFonts w:ascii="Calibri" w:hAnsi="Calibri"/>
        </w:rPr>
      </w:pPr>
      <w:r w:rsidRPr="001F6B99">
        <w:rPr>
          <w:rFonts w:ascii="Calibri" w:hAnsi="Calibri"/>
        </w:rPr>
        <w:t>“And the unicorns shall come down with them. And the bullocks with the bulls; and their land shall be soaked with blood, and their dust made fat with fatness.”</w:t>
      </w:r>
    </w:p>
    <w:p w14:paraId="5B24059B" w14:textId="77777777" w:rsidR="001F6B99" w:rsidRPr="001F6B99" w:rsidRDefault="001F6B99" w:rsidP="001F6B99">
      <w:pPr>
        <w:spacing w:line="276" w:lineRule="auto"/>
        <w:rPr>
          <w:rFonts w:ascii="Calibri" w:hAnsi="Calibri"/>
        </w:rPr>
      </w:pPr>
      <w:r w:rsidRPr="001F6B99">
        <w:rPr>
          <w:rFonts w:ascii="Calibri" w:hAnsi="Calibri"/>
        </w:rPr>
        <w:t xml:space="preserve">Isaiah 34:7 (KJV)  </w:t>
      </w:r>
    </w:p>
    <w:p w14:paraId="0FF7FD21" w14:textId="77777777" w:rsidR="001F6B99" w:rsidRPr="001F6B99" w:rsidRDefault="001F6B99" w:rsidP="001F6B99">
      <w:pPr>
        <w:spacing w:line="276" w:lineRule="auto"/>
        <w:rPr>
          <w:rFonts w:ascii="Calibri" w:hAnsi="Calibri"/>
        </w:rPr>
      </w:pPr>
    </w:p>
    <w:p w14:paraId="37B68B18" w14:textId="77777777" w:rsidR="001F6B99" w:rsidRPr="001F6B99" w:rsidRDefault="001F6B99" w:rsidP="001F6B99">
      <w:pPr>
        <w:spacing w:line="276" w:lineRule="auto"/>
        <w:rPr>
          <w:rFonts w:ascii="Calibri" w:hAnsi="Calibri"/>
        </w:rPr>
      </w:pPr>
      <w:r w:rsidRPr="001F6B99">
        <w:rPr>
          <w:rFonts w:ascii="Calibri" w:hAnsi="Calibri"/>
        </w:rPr>
        <w:t>“Many have undertaken to compile a narrative about the events that have been fulfilled among us, just as the original eyewitnesses and servants of the word handed them down to us. So it also seemed good to me, since I have carefully investigated everything from the very first, to write to you in an orderly sequence, most honorable Theophilus, so that you may know the certainty of the things about which you have been instructed.”</w:t>
      </w:r>
    </w:p>
    <w:p w14:paraId="7102E2B8" w14:textId="77777777" w:rsidR="001F6B99" w:rsidRPr="001F6B99" w:rsidRDefault="001F6B99" w:rsidP="001F6B99">
      <w:pPr>
        <w:spacing w:line="276" w:lineRule="auto"/>
        <w:rPr>
          <w:rFonts w:ascii="Calibri" w:hAnsi="Calibri"/>
        </w:rPr>
      </w:pPr>
      <w:r w:rsidRPr="001F6B99">
        <w:rPr>
          <w:rFonts w:ascii="Calibri" w:hAnsi="Calibri"/>
        </w:rPr>
        <w:t xml:space="preserve">Luke 1:1-4 (CSB) </w:t>
      </w:r>
    </w:p>
    <w:p w14:paraId="16C0A63B" w14:textId="77777777" w:rsidR="001F6B99" w:rsidRPr="001F6B99" w:rsidRDefault="001F6B99" w:rsidP="001F6B99">
      <w:pPr>
        <w:spacing w:line="276" w:lineRule="auto"/>
        <w:rPr>
          <w:rFonts w:ascii="Calibri" w:hAnsi="Calibri"/>
        </w:rPr>
      </w:pPr>
    </w:p>
    <w:p w14:paraId="77B5E2CC" w14:textId="77777777" w:rsidR="001F6B99" w:rsidRPr="001F6B99" w:rsidRDefault="001F6B99" w:rsidP="001F6B99">
      <w:pPr>
        <w:spacing w:line="276" w:lineRule="auto"/>
        <w:rPr>
          <w:rFonts w:ascii="Calibri" w:hAnsi="Calibri"/>
          <w:b/>
          <w:bCs/>
        </w:rPr>
      </w:pPr>
      <w:r w:rsidRPr="001F6B99">
        <w:rPr>
          <w:rFonts w:ascii="Calibri" w:hAnsi="Calibri"/>
          <w:b/>
          <w:bCs/>
        </w:rPr>
        <w:t>2. What is wrong with mixing polyester and cotton?</w:t>
      </w:r>
    </w:p>
    <w:p w14:paraId="17CAA340" w14:textId="77777777" w:rsidR="001F6B99" w:rsidRPr="001F6B99" w:rsidRDefault="001F6B99" w:rsidP="001F6B99">
      <w:pPr>
        <w:spacing w:line="276" w:lineRule="auto"/>
        <w:rPr>
          <w:rFonts w:ascii="Calibri" w:hAnsi="Calibri"/>
          <w:b/>
          <w:bCs/>
        </w:rPr>
      </w:pPr>
    </w:p>
    <w:p w14:paraId="53E57A62" w14:textId="77777777" w:rsidR="001F6B99" w:rsidRPr="001F6B99" w:rsidRDefault="001F6B99" w:rsidP="001F6B99">
      <w:pPr>
        <w:spacing w:line="276" w:lineRule="auto"/>
        <w:rPr>
          <w:rFonts w:ascii="Calibri" w:hAnsi="Calibri"/>
        </w:rPr>
      </w:pPr>
      <w:r w:rsidRPr="001F6B99">
        <w:rPr>
          <w:rFonts w:ascii="Calibri" w:hAnsi="Calibri"/>
        </w:rPr>
        <w:t>“You are to keep my statutes. Do not crossbreed two different kinds of livestock, sow your fields with two kinds of seed or put on a garment made of two kinds of material.”</w:t>
      </w:r>
    </w:p>
    <w:p w14:paraId="2594DAEB" w14:textId="77777777" w:rsidR="001F6B99" w:rsidRPr="001F6B99" w:rsidRDefault="001F6B99" w:rsidP="001F6B99">
      <w:pPr>
        <w:spacing w:line="276" w:lineRule="auto"/>
        <w:rPr>
          <w:rFonts w:ascii="Calibri" w:hAnsi="Calibri"/>
        </w:rPr>
      </w:pPr>
      <w:r w:rsidRPr="001F6B99">
        <w:rPr>
          <w:rFonts w:ascii="Calibri" w:hAnsi="Calibri"/>
        </w:rPr>
        <w:t>Leviticus 19:19 (CSB)</w:t>
      </w:r>
    </w:p>
    <w:p w14:paraId="5A9F30A0" w14:textId="77777777" w:rsidR="001F6B99" w:rsidRPr="001F6B99" w:rsidRDefault="001F6B99" w:rsidP="001F6B99">
      <w:pPr>
        <w:spacing w:line="276" w:lineRule="auto"/>
        <w:rPr>
          <w:rFonts w:ascii="Calibri" w:hAnsi="Calibri"/>
        </w:rPr>
      </w:pPr>
    </w:p>
    <w:p w14:paraId="2819605D" w14:textId="77777777" w:rsidR="001F6B99" w:rsidRPr="001F6B99" w:rsidRDefault="001F6B99" w:rsidP="001F6B99">
      <w:pPr>
        <w:spacing w:line="276" w:lineRule="auto"/>
        <w:rPr>
          <w:rFonts w:ascii="Calibri" w:hAnsi="Calibri"/>
          <w:b/>
          <w:bCs/>
        </w:rPr>
      </w:pPr>
      <w:r w:rsidRPr="001F6B99">
        <w:rPr>
          <w:rFonts w:ascii="Calibri" w:hAnsi="Calibri"/>
          <w:b/>
          <w:bCs/>
        </w:rPr>
        <w:t>3. What’s wrong with shrimp cocktails and pork loins?</w:t>
      </w:r>
    </w:p>
    <w:p w14:paraId="70929B63" w14:textId="77777777" w:rsidR="001F6B99" w:rsidRPr="001F6B99" w:rsidRDefault="001F6B99" w:rsidP="001F6B99">
      <w:pPr>
        <w:spacing w:line="276" w:lineRule="auto"/>
        <w:rPr>
          <w:rFonts w:ascii="Calibri" w:hAnsi="Calibri"/>
          <w:b/>
          <w:bCs/>
        </w:rPr>
      </w:pPr>
    </w:p>
    <w:p w14:paraId="4360095E" w14:textId="1B8331F2" w:rsidR="001F6B99" w:rsidRPr="001F6B99" w:rsidRDefault="001F6B99" w:rsidP="001F6B99">
      <w:pPr>
        <w:spacing w:line="276" w:lineRule="auto"/>
        <w:rPr>
          <w:rFonts w:ascii="Calibri" w:hAnsi="Calibri"/>
        </w:rPr>
      </w:pPr>
      <w:r w:rsidRPr="001F6B99">
        <w:rPr>
          <w:rFonts w:ascii="Calibri" w:hAnsi="Calibri"/>
        </w:rPr>
        <w:t>“When he went to the house away from the crowd, his disciples asked him about the parable. He said to them, ‘Are you also lacking in understanding? Don't you realize that nothing going into a person from the outside can defile him? For it doesn't go into the heart but into the stomach and is eliminated’ (thus he declared all foods clean</w:t>
      </w:r>
      <w:r w:rsidR="00947EF6">
        <w:rPr>
          <w:rFonts w:ascii="Calibri" w:hAnsi="Calibri"/>
        </w:rPr>
        <w:t>)</w:t>
      </w:r>
      <w:r w:rsidRPr="001F6B99">
        <w:rPr>
          <w:rFonts w:ascii="Calibri" w:hAnsi="Calibri"/>
        </w:rPr>
        <w:t xml:space="preserve">.” </w:t>
      </w:r>
    </w:p>
    <w:p w14:paraId="56544446" w14:textId="77777777" w:rsidR="001F6B99" w:rsidRPr="001F6B99" w:rsidRDefault="001F6B99" w:rsidP="001F6B99">
      <w:pPr>
        <w:spacing w:line="276" w:lineRule="auto"/>
        <w:rPr>
          <w:rFonts w:ascii="Calibri" w:hAnsi="Calibri"/>
        </w:rPr>
      </w:pPr>
      <w:r w:rsidRPr="001F6B99">
        <w:rPr>
          <w:rFonts w:ascii="Calibri" w:hAnsi="Calibri"/>
        </w:rPr>
        <w:t xml:space="preserve">Mark 7:17-19 (CSB) </w:t>
      </w:r>
    </w:p>
    <w:p w14:paraId="79CC0532" w14:textId="77777777" w:rsidR="001F6B99" w:rsidRPr="001F6B99" w:rsidRDefault="001F6B99" w:rsidP="001F6B99">
      <w:pPr>
        <w:spacing w:line="276" w:lineRule="auto"/>
        <w:rPr>
          <w:rFonts w:ascii="Calibri" w:hAnsi="Calibri"/>
        </w:rPr>
      </w:pPr>
    </w:p>
    <w:p w14:paraId="22F05237" w14:textId="77777777" w:rsidR="001F6B99" w:rsidRPr="001F6B99" w:rsidRDefault="001F6B99" w:rsidP="001F6B99">
      <w:pPr>
        <w:spacing w:line="276" w:lineRule="auto"/>
        <w:rPr>
          <w:rFonts w:ascii="Calibri" w:hAnsi="Calibri"/>
          <w:b/>
          <w:bCs/>
        </w:rPr>
      </w:pPr>
      <w:r w:rsidRPr="001F6B99">
        <w:rPr>
          <w:rFonts w:ascii="Calibri" w:hAnsi="Calibri"/>
          <w:b/>
          <w:bCs/>
        </w:rPr>
        <w:t>4. Is slavery a sin?</w:t>
      </w:r>
    </w:p>
    <w:p w14:paraId="788ED5FA" w14:textId="77777777" w:rsidR="001F6B99" w:rsidRPr="001F6B99" w:rsidRDefault="001F6B99" w:rsidP="001F6B99">
      <w:pPr>
        <w:spacing w:line="276" w:lineRule="auto"/>
        <w:rPr>
          <w:rFonts w:ascii="Calibri" w:hAnsi="Calibri"/>
          <w:b/>
          <w:bCs/>
        </w:rPr>
      </w:pPr>
    </w:p>
    <w:p w14:paraId="1AB3DB66" w14:textId="77777777" w:rsidR="001F6B99" w:rsidRPr="001F6B99" w:rsidRDefault="001F6B99" w:rsidP="001F6B99">
      <w:pPr>
        <w:spacing w:line="276" w:lineRule="auto"/>
        <w:rPr>
          <w:rFonts w:ascii="Calibri" w:hAnsi="Calibri"/>
        </w:rPr>
      </w:pPr>
      <w:r w:rsidRPr="001F6B99">
        <w:rPr>
          <w:rFonts w:ascii="Calibri" w:hAnsi="Calibri"/>
        </w:rPr>
        <w:t xml:space="preserve">“When a man sells his daughter as a concubine, she is not to leave as the male slaves do. If she is displeasing to her master, who choose her or himself, then he must let her be redeemed. He has no right to sell her to foreigners because he acted treacherously toward her. Or if he chooses her for his son, he must deal with her according to the customary treatment of daughters” </w:t>
      </w:r>
    </w:p>
    <w:p w14:paraId="00F48A09" w14:textId="77777777" w:rsidR="001F6B99" w:rsidRPr="001F6B99" w:rsidRDefault="001F6B99" w:rsidP="001F6B99">
      <w:pPr>
        <w:spacing w:line="276" w:lineRule="auto"/>
        <w:rPr>
          <w:rFonts w:ascii="Calibri" w:hAnsi="Calibri"/>
        </w:rPr>
      </w:pPr>
      <w:r w:rsidRPr="001F6B99">
        <w:rPr>
          <w:rFonts w:ascii="Calibri" w:hAnsi="Calibri"/>
        </w:rPr>
        <w:t xml:space="preserve">Exodus 21:7 (CSB) </w:t>
      </w:r>
    </w:p>
    <w:p w14:paraId="406034AA" w14:textId="77777777" w:rsidR="001F6B99" w:rsidRPr="001F6B99" w:rsidRDefault="001F6B99" w:rsidP="001F6B99">
      <w:pPr>
        <w:spacing w:line="276" w:lineRule="auto"/>
        <w:rPr>
          <w:rFonts w:ascii="Calibri" w:hAnsi="Calibri"/>
        </w:rPr>
      </w:pPr>
    </w:p>
    <w:p w14:paraId="45D13CD8" w14:textId="702ABE8C" w:rsidR="001F6B99" w:rsidRPr="001F6B99" w:rsidRDefault="001F6B99" w:rsidP="001F6B99">
      <w:pPr>
        <w:spacing w:line="276" w:lineRule="auto"/>
        <w:rPr>
          <w:rFonts w:ascii="Calibri" w:hAnsi="Calibri"/>
        </w:rPr>
      </w:pPr>
      <w:r w:rsidRPr="001F6B99">
        <w:rPr>
          <w:rFonts w:ascii="Calibri" w:hAnsi="Calibri"/>
        </w:rPr>
        <w:t>“Slaves, obey your human masters with fear and trembling, in the sincerity of your heart, as you would Christ. Don't work only while being watched, as people-pleasers, but as slaves of Christ, do</w:t>
      </w:r>
      <w:r w:rsidR="00AA2425">
        <w:rPr>
          <w:rFonts w:ascii="Calibri" w:hAnsi="Calibri"/>
        </w:rPr>
        <w:t>ing</w:t>
      </w:r>
      <w:r w:rsidRPr="001F6B99">
        <w:rPr>
          <w:rFonts w:ascii="Calibri" w:hAnsi="Calibri"/>
        </w:rPr>
        <w:t xml:space="preserve"> God's will from your heart. Serve with a good attitude, as t</w:t>
      </w:r>
      <w:r w:rsidR="00AA2425">
        <w:rPr>
          <w:rFonts w:ascii="Calibri" w:hAnsi="Calibri"/>
        </w:rPr>
        <w:t>o t</w:t>
      </w:r>
      <w:r w:rsidRPr="001F6B99">
        <w:rPr>
          <w:rFonts w:ascii="Calibri" w:hAnsi="Calibri"/>
        </w:rPr>
        <w:t>he Lord not to people” (Ephesians 6:5).</w:t>
      </w:r>
    </w:p>
    <w:p w14:paraId="3E44E990" w14:textId="77777777" w:rsidR="001F6B99" w:rsidRPr="001F6B99" w:rsidRDefault="001F6B99" w:rsidP="001F6B99">
      <w:pPr>
        <w:spacing w:line="276" w:lineRule="auto"/>
        <w:rPr>
          <w:rFonts w:ascii="Calibri" w:hAnsi="Calibri"/>
        </w:rPr>
      </w:pPr>
    </w:p>
    <w:p w14:paraId="74C1110D" w14:textId="77777777" w:rsidR="001F6B99" w:rsidRPr="001F6B99" w:rsidRDefault="001F6B99" w:rsidP="001F6B99">
      <w:pPr>
        <w:spacing w:line="276" w:lineRule="auto"/>
        <w:rPr>
          <w:rFonts w:ascii="Calibri" w:hAnsi="Calibri"/>
        </w:rPr>
      </w:pPr>
      <w:r w:rsidRPr="001F6B99">
        <w:rPr>
          <w:rFonts w:ascii="Calibri" w:hAnsi="Calibri"/>
        </w:rPr>
        <w:t xml:space="preserve">“There is no Jew or Greek, slave or free, male or female; since you are all one in Christ.” </w:t>
      </w:r>
    </w:p>
    <w:p w14:paraId="2DB81476" w14:textId="77777777" w:rsidR="001F6B99" w:rsidRPr="001F6B99" w:rsidRDefault="001F6B99" w:rsidP="001F6B99">
      <w:pPr>
        <w:spacing w:line="276" w:lineRule="auto"/>
        <w:rPr>
          <w:rFonts w:ascii="Calibri" w:hAnsi="Calibri"/>
        </w:rPr>
      </w:pPr>
      <w:r w:rsidRPr="001F6B99">
        <w:rPr>
          <w:rFonts w:ascii="Calibri" w:hAnsi="Calibri"/>
        </w:rPr>
        <w:t xml:space="preserve">Galatians 3:28 (CSB) </w:t>
      </w:r>
    </w:p>
    <w:p w14:paraId="09F5CC8F" w14:textId="77777777" w:rsidR="001F6B99" w:rsidRPr="001F6B99" w:rsidRDefault="001F6B99" w:rsidP="001F6B99">
      <w:pPr>
        <w:spacing w:line="276" w:lineRule="auto"/>
        <w:rPr>
          <w:rFonts w:ascii="Calibri" w:hAnsi="Calibri"/>
        </w:rPr>
      </w:pPr>
    </w:p>
    <w:p w14:paraId="35B54DAF" w14:textId="77777777" w:rsidR="001F6B99" w:rsidRPr="001F6B99" w:rsidRDefault="001F6B99" w:rsidP="001F6B99">
      <w:pPr>
        <w:spacing w:line="276" w:lineRule="auto"/>
        <w:rPr>
          <w:rFonts w:ascii="Calibri" w:hAnsi="Calibri"/>
        </w:rPr>
      </w:pPr>
      <w:r w:rsidRPr="001F6B99">
        <w:rPr>
          <w:rFonts w:ascii="Calibri" w:hAnsi="Calibri"/>
          <w:b/>
          <w:bCs/>
        </w:rPr>
        <w:t>5. Why would God want a girl to marry her rapist?</w:t>
      </w:r>
      <w:r w:rsidRPr="001F6B99">
        <w:rPr>
          <w:rFonts w:ascii="Calibri" w:hAnsi="Calibri"/>
        </w:rPr>
        <w:t xml:space="preserve"> </w:t>
      </w:r>
    </w:p>
    <w:p w14:paraId="07721436" w14:textId="77777777" w:rsidR="001F6B99" w:rsidRPr="001F6B99" w:rsidRDefault="001F6B99" w:rsidP="001F6B99">
      <w:pPr>
        <w:spacing w:line="276" w:lineRule="auto"/>
        <w:rPr>
          <w:rFonts w:ascii="Calibri" w:hAnsi="Calibri"/>
        </w:rPr>
      </w:pPr>
    </w:p>
    <w:p w14:paraId="3E7E02BB" w14:textId="77777777" w:rsidR="001F6B99" w:rsidRPr="001F6B99" w:rsidRDefault="001F6B99" w:rsidP="001F6B99">
      <w:pPr>
        <w:spacing w:line="276" w:lineRule="auto"/>
        <w:rPr>
          <w:rFonts w:ascii="Calibri" w:hAnsi="Calibri"/>
        </w:rPr>
      </w:pPr>
      <w:r w:rsidRPr="001F6B99">
        <w:rPr>
          <w:rFonts w:ascii="Calibri" w:hAnsi="Calibri"/>
        </w:rPr>
        <w:t xml:space="preserve">“If a man encounters a young woman, a virgin who is not engaged, takes hold of her and rapes her, and they are discovered, the man who raped her is to give the young woman's father fifty shekels of silver, and she will become his wife because he violated her. He cannot divorce her as long as he lives.” </w:t>
      </w:r>
    </w:p>
    <w:p w14:paraId="033B92BC" w14:textId="77777777" w:rsidR="001F6B99" w:rsidRPr="001F6B99" w:rsidRDefault="001F6B99" w:rsidP="001F6B99">
      <w:pPr>
        <w:spacing w:line="276" w:lineRule="auto"/>
        <w:rPr>
          <w:rFonts w:ascii="Calibri" w:hAnsi="Calibri"/>
        </w:rPr>
      </w:pPr>
      <w:r w:rsidRPr="001F6B99">
        <w:rPr>
          <w:rFonts w:ascii="Calibri" w:hAnsi="Calibri"/>
        </w:rPr>
        <w:t>Deuteronomy 22:28-29 (CSB)</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AF258" w14:textId="77777777" w:rsidR="001775AC" w:rsidRDefault="001775AC">
      <w:r>
        <w:separator/>
      </w:r>
    </w:p>
  </w:endnote>
  <w:endnote w:type="continuationSeparator" w:id="0">
    <w:p w14:paraId="518C2D81" w14:textId="77777777" w:rsidR="001775AC" w:rsidRDefault="001775AC">
      <w:r>
        <w:continuationSeparator/>
      </w:r>
    </w:p>
  </w:endnote>
  <w:endnote w:type="continuationNotice" w:id="1">
    <w:p w14:paraId="52E0F97B" w14:textId="77777777" w:rsidR="001775AC" w:rsidRDefault="0017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BB210" w14:textId="77777777" w:rsidR="00181176" w:rsidRDefault="001811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1ACB477D" w:rsidR="000D064C" w:rsidRPr="00E001F4" w:rsidRDefault="00A11D21" w:rsidP="00A11D21">
    <w:pPr>
      <w:pStyle w:val="Footer"/>
      <w:rPr>
        <w:rFonts w:ascii="Calibri" w:hAnsi="Calibri"/>
      </w:rPr>
    </w:pPr>
    <w:r>
      <w:rPr>
        <w:rFonts w:ascii="Calibri" w:hAnsi="Calibri"/>
        <w:b/>
        <w:bCs/>
      </w:rPr>
      <w:tab/>
    </w:r>
    <w:r w:rsidR="001F6B99">
      <w:rPr>
        <w:rFonts w:ascii="Calibri" w:hAnsi="Calibri"/>
        <w:b/>
        <w:bCs/>
      </w:rPr>
      <w:t xml:space="preserve">Five Big Questions About </w:t>
    </w:r>
    <w:proofErr w:type="gramStart"/>
    <w:r w:rsidR="001F6B99">
      <w:rPr>
        <w:rFonts w:ascii="Calibri" w:hAnsi="Calibri"/>
        <w:b/>
        <w:bCs/>
      </w:rPr>
      <w:t>The</w:t>
    </w:r>
    <w:proofErr w:type="gramEnd"/>
    <w:r w:rsidR="001F6B99">
      <w:rPr>
        <w:rFonts w:ascii="Calibri" w:hAnsi="Calibri"/>
        <w:b/>
        <w:bCs/>
      </w:rPr>
      <w:t xml:space="preserve"> Bible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B8D08" w14:textId="77777777" w:rsidR="00181176" w:rsidRDefault="001811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70DD3" w14:textId="77777777" w:rsidR="001775AC" w:rsidRDefault="001775AC">
      <w:r>
        <w:separator/>
      </w:r>
    </w:p>
  </w:footnote>
  <w:footnote w:type="continuationSeparator" w:id="0">
    <w:p w14:paraId="1666A6BB" w14:textId="77777777" w:rsidR="001775AC" w:rsidRDefault="001775AC">
      <w:r>
        <w:continuationSeparator/>
      </w:r>
    </w:p>
  </w:footnote>
  <w:footnote w:type="continuationNotice" w:id="1">
    <w:p w14:paraId="3C47E70B" w14:textId="77777777" w:rsidR="001775AC" w:rsidRDefault="00177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5D6B"/>
    <w:rsid w:val="00026902"/>
    <w:rsid w:val="00026CF2"/>
    <w:rsid w:val="00032692"/>
    <w:rsid w:val="00036952"/>
    <w:rsid w:val="000427BF"/>
    <w:rsid w:val="00042B59"/>
    <w:rsid w:val="00045681"/>
    <w:rsid w:val="00046BD4"/>
    <w:rsid w:val="00047929"/>
    <w:rsid w:val="000529A4"/>
    <w:rsid w:val="000732B4"/>
    <w:rsid w:val="00082D3E"/>
    <w:rsid w:val="0008638E"/>
    <w:rsid w:val="00092635"/>
    <w:rsid w:val="00095757"/>
    <w:rsid w:val="000966E0"/>
    <w:rsid w:val="000A14EA"/>
    <w:rsid w:val="000A5122"/>
    <w:rsid w:val="000B327E"/>
    <w:rsid w:val="000C27DD"/>
    <w:rsid w:val="000D064C"/>
    <w:rsid w:val="000D6515"/>
    <w:rsid w:val="000E5645"/>
    <w:rsid w:val="000F3521"/>
    <w:rsid w:val="000F352B"/>
    <w:rsid w:val="000F3E99"/>
    <w:rsid w:val="000F78CC"/>
    <w:rsid w:val="00100E61"/>
    <w:rsid w:val="00101707"/>
    <w:rsid w:val="00111F35"/>
    <w:rsid w:val="00112934"/>
    <w:rsid w:val="00115B54"/>
    <w:rsid w:val="001307E2"/>
    <w:rsid w:val="00131239"/>
    <w:rsid w:val="00134671"/>
    <w:rsid w:val="00135D5D"/>
    <w:rsid w:val="00144288"/>
    <w:rsid w:val="001461B1"/>
    <w:rsid w:val="00153B63"/>
    <w:rsid w:val="001775AC"/>
    <w:rsid w:val="00181176"/>
    <w:rsid w:val="001822A0"/>
    <w:rsid w:val="00185CA0"/>
    <w:rsid w:val="001903F1"/>
    <w:rsid w:val="001A2F4C"/>
    <w:rsid w:val="001A3BD3"/>
    <w:rsid w:val="001A4038"/>
    <w:rsid w:val="001C6DAF"/>
    <w:rsid w:val="001D3CC2"/>
    <w:rsid w:val="001E3993"/>
    <w:rsid w:val="001F2E97"/>
    <w:rsid w:val="001F6B99"/>
    <w:rsid w:val="001F736C"/>
    <w:rsid w:val="00207298"/>
    <w:rsid w:val="002252B6"/>
    <w:rsid w:val="002255D9"/>
    <w:rsid w:val="002358DC"/>
    <w:rsid w:val="00236A18"/>
    <w:rsid w:val="00236AB3"/>
    <w:rsid w:val="00255946"/>
    <w:rsid w:val="00274BB9"/>
    <w:rsid w:val="0028034F"/>
    <w:rsid w:val="00285843"/>
    <w:rsid w:val="00290511"/>
    <w:rsid w:val="002A27F0"/>
    <w:rsid w:val="002B71A4"/>
    <w:rsid w:val="002B7D3B"/>
    <w:rsid w:val="002B7DA4"/>
    <w:rsid w:val="002C6F20"/>
    <w:rsid w:val="002D3E02"/>
    <w:rsid w:val="002D6FF3"/>
    <w:rsid w:val="002E1AD4"/>
    <w:rsid w:val="002F0720"/>
    <w:rsid w:val="002F3A62"/>
    <w:rsid w:val="002F6231"/>
    <w:rsid w:val="00313F0F"/>
    <w:rsid w:val="003259AC"/>
    <w:rsid w:val="00326B05"/>
    <w:rsid w:val="00327235"/>
    <w:rsid w:val="003351DD"/>
    <w:rsid w:val="003360D2"/>
    <w:rsid w:val="0034188B"/>
    <w:rsid w:val="00343923"/>
    <w:rsid w:val="00346C31"/>
    <w:rsid w:val="00367BC2"/>
    <w:rsid w:val="003749C4"/>
    <w:rsid w:val="00374C03"/>
    <w:rsid w:val="00386B56"/>
    <w:rsid w:val="00394E73"/>
    <w:rsid w:val="00397B66"/>
    <w:rsid w:val="00397EA2"/>
    <w:rsid w:val="003B4BBB"/>
    <w:rsid w:val="003B68B0"/>
    <w:rsid w:val="003C695F"/>
    <w:rsid w:val="003D2E36"/>
    <w:rsid w:val="003E0C7C"/>
    <w:rsid w:val="003E3313"/>
    <w:rsid w:val="003E6080"/>
    <w:rsid w:val="003F23DC"/>
    <w:rsid w:val="003F6FC6"/>
    <w:rsid w:val="003F742F"/>
    <w:rsid w:val="00403663"/>
    <w:rsid w:val="00404A59"/>
    <w:rsid w:val="0042042A"/>
    <w:rsid w:val="00420DFE"/>
    <w:rsid w:val="00423B74"/>
    <w:rsid w:val="00427806"/>
    <w:rsid w:val="00436846"/>
    <w:rsid w:val="00440449"/>
    <w:rsid w:val="00442464"/>
    <w:rsid w:val="00447886"/>
    <w:rsid w:val="004511A1"/>
    <w:rsid w:val="00463090"/>
    <w:rsid w:val="004816A2"/>
    <w:rsid w:val="004A349B"/>
    <w:rsid w:val="004A73C5"/>
    <w:rsid w:val="004B20E1"/>
    <w:rsid w:val="004B25B5"/>
    <w:rsid w:val="004C3050"/>
    <w:rsid w:val="004C5E5A"/>
    <w:rsid w:val="004D1C32"/>
    <w:rsid w:val="004E6CBD"/>
    <w:rsid w:val="004E7372"/>
    <w:rsid w:val="004F7185"/>
    <w:rsid w:val="00504A84"/>
    <w:rsid w:val="005135BB"/>
    <w:rsid w:val="00514E43"/>
    <w:rsid w:val="00521FAA"/>
    <w:rsid w:val="005250E7"/>
    <w:rsid w:val="00554E4A"/>
    <w:rsid w:val="0057422B"/>
    <w:rsid w:val="00582FFE"/>
    <w:rsid w:val="00585F84"/>
    <w:rsid w:val="005922EB"/>
    <w:rsid w:val="005B2103"/>
    <w:rsid w:val="005B3057"/>
    <w:rsid w:val="005B43AA"/>
    <w:rsid w:val="005B5A7B"/>
    <w:rsid w:val="005C25AD"/>
    <w:rsid w:val="005C3236"/>
    <w:rsid w:val="005D45B6"/>
    <w:rsid w:val="005E1B8C"/>
    <w:rsid w:val="005E30D7"/>
    <w:rsid w:val="005E3D64"/>
    <w:rsid w:val="005E7A87"/>
    <w:rsid w:val="0062720A"/>
    <w:rsid w:val="00631CBE"/>
    <w:rsid w:val="006652C7"/>
    <w:rsid w:val="006656DE"/>
    <w:rsid w:val="006666D7"/>
    <w:rsid w:val="00672F9E"/>
    <w:rsid w:val="00676E96"/>
    <w:rsid w:val="006A01A4"/>
    <w:rsid w:val="006A24A7"/>
    <w:rsid w:val="006A6FCB"/>
    <w:rsid w:val="006A7C94"/>
    <w:rsid w:val="006B1A5C"/>
    <w:rsid w:val="006B7862"/>
    <w:rsid w:val="006C31A8"/>
    <w:rsid w:val="006C4559"/>
    <w:rsid w:val="006D24DF"/>
    <w:rsid w:val="006D3136"/>
    <w:rsid w:val="006D3F80"/>
    <w:rsid w:val="006D5364"/>
    <w:rsid w:val="006E255D"/>
    <w:rsid w:val="006E4F39"/>
    <w:rsid w:val="006E77E6"/>
    <w:rsid w:val="00702914"/>
    <w:rsid w:val="00713848"/>
    <w:rsid w:val="007276E1"/>
    <w:rsid w:val="007630E7"/>
    <w:rsid w:val="0076639A"/>
    <w:rsid w:val="00791189"/>
    <w:rsid w:val="007960BA"/>
    <w:rsid w:val="007A1FED"/>
    <w:rsid w:val="007A6325"/>
    <w:rsid w:val="007B57C5"/>
    <w:rsid w:val="007C5C95"/>
    <w:rsid w:val="007E0B59"/>
    <w:rsid w:val="007E1319"/>
    <w:rsid w:val="007F5E3F"/>
    <w:rsid w:val="008073BF"/>
    <w:rsid w:val="00822AB9"/>
    <w:rsid w:val="008356BD"/>
    <w:rsid w:val="0084063F"/>
    <w:rsid w:val="00861BBA"/>
    <w:rsid w:val="008660EA"/>
    <w:rsid w:val="00866B7A"/>
    <w:rsid w:val="00870C4A"/>
    <w:rsid w:val="00872B1A"/>
    <w:rsid w:val="00872E3D"/>
    <w:rsid w:val="00873D30"/>
    <w:rsid w:val="00890144"/>
    <w:rsid w:val="00894E92"/>
    <w:rsid w:val="00895E2E"/>
    <w:rsid w:val="008B653B"/>
    <w:rsid w:val="008B7283"/>
    <w:rsid w:val="008C0CBE"/>
    <w:rsid w:val="008C653F"/>
    <w:rsid w:val="008D3643"/>
    <w:rsid w:val="00907C7C"/>
    <w:rsid w:val="0091120A"/>
    <w:rsid w:val="00911AC1"/>
    <w:rsid w:val="00915AB5"/>
    <w:rsid w:val="00916AF7"/>
    <w:rsid w:val="009175B4"/>
    <w:rsid w:val="00923C10"/>
    <w:rsid w:val="00937628"/>
    <w:rsid w:val="009417A7"/>
    <w:rsid w:val="00947EF6"/>
    <w:rsid w:val="00951E3F"/>
    <w:rsid w:val="00956D2C"/>
    <w:rsid w:val="00963031"/>
    <w:rsid w:val="00972B7A"/>
    <w:rsid w:val="00990476"/>
    <w:rsid w:val="009921E2"/>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657D"/>
    <w:rsid w:val="009D7446"/>
    <w:rsid w:val="009E04CE"/>
    <w:rsid w:val="009E4AB7"/>
    <w:rsid w:val="009E5D50"/>
    <w:rsid w:val="009F6672"/>
    <w:rsid w:val="00A0763F"/>
    <w:rsid w:val="00A11D21"/>
    <w:rsid w:val="00A43A90"/>
    <w:rsid w:val="00A51274"/>
    <w:rsid w:val="00A51B63"/>
    <w:rsid w:val="00A64FC4"/>
    <w:rsid w:val="00A82ACE"/>
    <w:rsid w:val="00A83591"/>
    <w:rsid w:val="00A837B0"/>
    <w:rsid w:val="00A93495"/>
    <w:rsid w:val="00AA2425"/>
    <w:rsid w:val="00AA5ED6"/>
    <w:rsid w:val="00AB12C5"/>
    <w:rsid w:val="00AC1B83"/>
    <w:rsid w:val="00AC36A8"/>
    <w:rsid w:val="00AD59D2"/>
    <w:rsid w:val="00AF468A"/>
    <w:rsid w:val="00AF471E"/>
    <w:rsid w:val="00B03B8B"/>
    <w:rsid w:val="00B10327"/>
    <w:rsid w:val="00B158DB"/>
    <w:rsid w:val="00B3092B"/>
    <w:rsid w:val="00B40364"/>
    <w:rsid w:val="00B47A64"/>
    <w:rsid w:val="00B56A4D"/>
    <w:rsid w:val="00B604D0"/>
    <w:rsid w:val="00B90235"/>
    <w:rsid w:val="00B92770"/>
    <w:rsid w:val="00B940D4"/>
    <w:rsid w:val="00BA7A74"/>
    <w:rsid w:val="00BC10B4"/>
    <w:rsid w:val="00BD145D"/>
    <w:rsid w:val="00BD21E1"/>
    <w:rsid w:val="00BD63AF"/>
    <w:rsid w:val="00BE35BE"/>
    <w:rsid w:val="00BE5F33"/>
    <w:rsid w:val="00BF7F06"/>
    <w:rsid w:val="00C013F2"/>
    <w:rsid w:val="00C01D01"/>
    <w:rsid w:val="00C133CA"/>
    <w:rsid w:val="00C21AF8"/>
    <w:rsid w:val="00C251B8"/>
    <w:rsid w:val="00C2611A"/>
    <w:rsid w:val="00C3572D"/>
    <w:rsid w:val="00C64E5E"/>
    <w:rsid w:val="00C67DA9"/>
    <w:rsid w:val="00C766A2"/>
    <w:rsid w:val="00C80B1C"/>
    <w:rsid w:val="00C86674"/>
    <w:rsid w:val="00C95886"/>
    <w:rsid w:val="00CB2F64"/>
    <w:rsid w:val="00CC7FC1"/>
    <w:rsid w:val="00CD108B"/>
    <w:rsid w:val="00CD5C4A"/>
    <w:rsid w:val="00CE52CA"/>
    <w:rsid w:val="00CE6359"/>
    <w:rsid w:val="00CF3B2A"/>
    <w:rsid w:val="00CF45D3"/>
    <w:rsid w:val="00CF7248"/>
    <w:rsid w:val="00D16B5F"/>
    <w:rsid w:val="00D17448"/>
    <w:rsid w:val="00D2027F"/>
    <w:rsid w:val="00D21495"/>
    <w:rsid w:val="00D220DB"/>
    <w:rsid w:val="00D22877"/>
    <w:rsid w:val="00D22EE5"/>
    <w:rsid w:val="00D3614E"/>
    <w:rsid w:val="00D373B7"/>
    <w:rsid w:val="00D44685"/>
    <w:rsid w:val="00D46BAD"/>
    <w:rsid w:val="00D6624D"/>
    <w:rsid w:val="00D80D10"/>
    <w:rsid w:val="00D86340"/>
    <w:rsid w:val="00D91F73"/>
    <w:rsid w:val="00D9240C"/>
    <w:rsid w:val="00D92F29"/>
    <w:rsid w:val="00DA0349"/>
    <w:rsid w:val="00DA7996"/>
    <w:rsid w:val="00DB7063"/>
    <w:rsid w:val="00DC3E39"/>
    <w:rsid w:val="00DC760B"/>
    <w:rsid w:val="00DD197D"/>
    <w:rsid w:val="00DD24DC"/>
    <w:rsid w:val="00DD2573"/>
    <w:rsid w:val="00DE0F70"/>
    <w:rsid w:val="00DE180A"/>
    <w:rsid w:val="00DE70E9"/>
    <w:rsid w:val="00DF09E4"/>
    <w:rsid w:val="00DF33A8"/>
    <w:rsid w:val="00DF3AF6"/>
    <w:rsid w:val="00DF7B5B"/>
    <w:rsid w:val="00E001F4"/>
    <w:rsid w:val="00E01194"/>
    <w:rsid w:val="00E04312"/>
    <w:rsid w:val="00E3156D"/>
    <w:rsid w:val="00E34A7C"/>
    <w:rsid w:val="00E53191"/>
    <w:rsid w:val="00E56D30"/>
    <w:rsid w:val="00E6409B"/>
    <w:rsid w:val="00E64AE0"/>
    <w:rsid w:val="00E667AB"/>
    <w:rsid w:val="00E7388D"/>
    <w:rsid w:val="00E75A9B"/>
    <w:rsid w:val="00E80CE9"/>
    <w:rsid w:val="00E82A1B"/>
    <w:rsid w:val="00E90303"/>
    <w:rsid w:val="00E91EAD"/>
    <w:rsid w:val="00EB75D1"/>
    <w:rsid w:val="00ED0AA7"/>
    <w:rsid w:val="00EF1491"/>
    <w:rsid w:val="00EF1DC2"/>
    <w:rsid w:val="00F07ABA"/>
    <w:rsid w:val="00F110E3"/>
    <w:rsid w:val="00F152F0"/>
    <w:rsid w:val="00F254C8"/>
    <w:rsid w:val="00F31FAF"/>
    <w:rsid w:val="00F3234E"/>
    <w:rsid w:val="00F36CB1"/>
    <w:rsid w:val="00F37FD7"/>
    <w:rsid w:val="00F417EF"/>
    <w:rsid w:val="00F47752"/>
    <w:rsid w:val="00F654A9"/>
    <w:rsid w:val="00F72B40"/>
    <w:rsid w:val="00F81C0F"/>
    <w:rsid w:val="00F9296D"/>
    <w:rsid w:val="00FA4B6D"/>
    <w:rsid w:val="00FB290F"/>
    <w:rsid w:val="00FC473F"/>
    <w:rsid w:val="00FC5BB1"/>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2</TotalTime>
  <Pages>15</Pages>
  <Words>4519</Words>
  <Characters>25759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30218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edgechurchcolorado.com</cp:lastModifiedBy>
  <cp:revision>2</cp:revision>
  <cp:lastPrinted>2023-01-17T21:10:00Z</cp:lastPrinted>
  <dcterms:created xsi:type="dcterms:W3CDTF">2024-07-02T15:29:00Z</dcterms:created>
  <dcterms:modified xsi:type="dcterms:W3CDTF">2024-07-02T15:29:00Z</dcterms:modified>
  <cp:category/>
</cp:coreProperties>
</file>